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jc w:val="both"/>
        <w:rPr>
          <w:rFonts w:ascii="Times New Roman" w:hAnsi="Times New Roman" w:cs="Times New Roman"/>
          <w:b/>
          <w:bCs/>
        </w:rPr>
      </w:pPr>
      <w:r>
        <w:rPr>
          <w:rFonts w:ascii="Times New Roman" w:hAnsi="Times New Roman" w:cs="Times New Roman"/>
          <w:b/>
          <w:bCs/>
        </w:rPr>
        <w:t>3GPP TSG RAN WG1 #11</w:t>
      </w:r>
      <w:r>
        <w:rPr>
          <w:rFonts w:hint="eastAsia" w:ascii="Times New Roman" w:hAnsi="Times New Roman" w:cs="Times New Roman"/>
          <w:b/>
          <w:bCs/>
          <w:lang w:val="en-US" w:eastAsia="zh-CN"/>
        </w:rPr>
        <w:t xml:space="preserve">3        </w:t>
      </w:r>
      <w:r>
        <w:rPr>
          <w:rFonts w:ascii="Times New Roman" w:hAnsi="Times New Roman" w:cs="Times New Roman"/>
          <w:b/>
          <w:bCs/>
        </w:rPr>
        <w:t xml:space="preserve">                                                                                            R1-2305139</w:t>
      </w:r>
    </w:p>
    <w:p>
      <w:pPr>
        <w:pStyle w:val="80"/>
        <w:jc w:val="both"/>
        <w:rPr>
          <w:rFonts w:ascii="Times New Roman" w:hAnsi="Times New Roman" w:eastAsia="Calibri" w:cs="Times New Roman"/>
          <w:b/>
          <w:bCs/>
        </w:rPr>
      </w:pPr>
      <w:r>
        <w:rPr>
          <w:rFonts w:hint="eastAsia" w:ascii="Times New Roman" w:hAnsi="Times New Roman" w:cs="Times New Roman"/>
          <w:b/>
          <w:bCs/>
          <w:lang w:val="en-US" w:eastAsia="zh-CN"/>
        </w:rPr>
        <w:t>Inchenon</w:t>
      </w:r>
      <w:r>
        <w:rPr>
          <w:rFonts w:ascii="Times New Roman" w:hAnsi="Times New Roman" w:cs="Times New Roman"/>
          <w:b/>
          <w:bCs/>
        </w:rPr>
        <w:t>,</w:t>
      </w:r>
      <w:r>
        <w:rPr>
          <w:rFonts w:hint="eastAsia" w:ascii="Times New Roman" w:hAnsi="Times New Roman" w:cs="Times New Roman"/>
          <w:b/>
          <w:bCs/>
          <w:lang w:val="en-US" w:eastAsia="zh-CN"/>
        </w:rPr>
        <w:t xml:space="preserve"> Korea, </w:t>
      </w:r>
      <w:r>
        <w:rPr>
          <w:rFonts w:ascii="Times New Roman" w:hAnsi="Times New Roman" w:cs="Times New Roman"/>
          <w:b/>
          <w:bCs/>
        </w:rPr>
        <w:t xml:space="preserve"> </w:t>
      </w:r>
      <w:r>
        <w:rPr>
          <w:rFonts w:hint="eastAsia" w:ascii="Times New Roman" w:hAnsi="Times New Roman" w:cs="Times New Roman"/>
          <w:b/>
          <w:bCs/>
          <w:lang w:val="en-US" w:eastAsia="zh-CN"/>
        </w:rPr>
        <w:t>May</w:t>
      </w:r>
      <w:r>
        <w:rPr>
          <w:rFonts w:ascii="Times New Roman" w:hAnsi="Times New Roman" w:cs="Times New Roman"/>
          <w:b/>
          <w:bCs/>
          <w:lang w:eastAsia="zh-CN"/>
        </w:rPr>
        <w:t xml:space="preserve"> </w:t>
      </w:r>
      <w:r>
        <w:rPr>
          <w:rFonts w:hint="eastAsia" w:ascii="Times New Roman" w:hAnsi="Times New Roman" w:cs="Times New Roman"/>
          <w:b/>
          <w:bCs/>
          <w:lang w:val="en-US" w:eastAsia="zh-CN"/>
        </w:rPr>
        <w:t>22nd</w:t>
      </w:r>
      <w:r>
        <w:rPr>
          <w:rFonts w:ascii="Times New Roman" w:hAnsi="Times New Roman" w:eastAsia="Calibri" w:cs="Times New Roman"/>
          <w:b/>
          <w:bCs/>
        </w:rPr>
        <w:t xml:space="preserve"> – </w:t>
      </w:r>
      <w:r>
        <w:rPr>
          <w:rFonts w:hint="eastAsia" w:ascii="Times New Roman" w:hAnsi="Times New Roman" w:eastAsia="宋体" w:cs="Times New Roman"/>
          <w:b/>
          <w:bCs/>
          <w:lang w:val="en-US" w:eastAsia="zh-CN"/>
        </w:rPr>
        <w:t>May</w:t>
      </w:r>
      <w:r>
        <w:rPr>
          <w:rFonts w:ascii="Times New Roman" w:hAnsi="Times New Roman" w:eastAsia="Calibri" w:cs="Times New Roman"/>
          <w:b/>
          <w:bCs/>
        </w:rPr>
        <w:t xml:space="preserve"> 26th, 2023</w:t>
      </w:r>
    </w:p>
    <w:p>
      <w:pPr>
        <w:tabs>
          <w:tab w:val="right" w:pos="9360"/>
        </w:tabs>
        <w:spacing w:after="0"/>
        <w:jc w:val="both"/>
        <w:rPr>
          <w:rFonts w:ascii="Times New Roman" w:hAnsi="Times New Roman" w:eastAsia="MS Mincho" w:cs="Times New Roman"/>
          <w:b/>
        </w:rPr>
      </w:pPr>
      <w:bookmarkStart w:id="0" w:name="OLE_LINK34"/>
      <w:bookmarkStart w:id="1" w:name="OLE_LINK33"/>
    </w:p>
    <w:p>
      <w:pPr>
        <w:pStyle w:val="49"/>
        <w:tabs>
          <w:tab w:val="clear" w:pos="4536"/>
        </w:tabs>
        <w:jc w:val="both"/>
        <w:rPr>
          <w:rFonts w:ascii="Times New Roman" w:hAnsi="Times New Roman" w:cs="Times New Roman"/>
          <w:szCs w:val="22"/>
        </w:rPr>
      </w:pPr>
      <w:r>
        <w:rPr>
          <w:rFonts w:ascii="Times New Roman" w:hAnsi="Times New Roman" w:cs="Times New Roman"/>
          <w:szCs w:val="22"/>
        </w:rPr>
        <w:t>Source:               TCL Communication</w:t>
      </w:r>
    </w:p>
    <w:p>
      <w:pPr>
        <w:pStyle w:val="49"/>
        <w:tabs>
          <w:tab w:val="clear" w:pos="4536"/>
        </w:tabs>
        <w:jc w:val="both"/>
        <w:rPr>
          <w:rFonts w:ascii="Times New Roman" w:hAnsi="Times New Roman" w:cs="Times New Roman"/>
          <w:szCs w:val="22"/>
        </w:rPr>
      </w:pPr>
      <w:r>
        <w:rPr>
          <w:rFonts w:ascii="Times New Roman" w:hAnsi="Times New Roman" w:cs="Times New Roman"/>
          <w:szCs w:val="22"/>
        </w:rPr>
        <w:t xml:space="preserve">Title:                  </w:t>
      </w:r>
      <w:bookmarkStart w:id="2" w:name="OLE_LINK19"/>
      <w:r>
        <w:rPr>
          <w:rFonts w:ascii="Times New Roman" w:hAnsi="Times New Roman" w:cs="Times New Roman"/>
          <w:szCs w:val="22"/>
        </w:rPr>
        <w:t xml:space="preserve"> </w:t>
      </w:r>
      <w:bookmarkEnd w:id="2"/>
      <w:r>
        <w:rPr>
          <w:rFonts w:ascii="Times New Roman" w:hAnsi="Times New Roman" w:eastAsia="宋体" w:cs="Times New Roman"/>
          <w:szCs w:val="22"/>
          <w:lang w:eastAsia="zh-CN"/>
        </w:rPr>
        <w:t>PRACH coverage enhancements</w:t>
      </w:r>
    </w:p>
    <w:p>
      <w:pPr>
        <w:pStyle w:val="49"/>
        <w:tabs>
          <w:tab w:val="clear" w:pos="4536"/>
        </w:tabs>
        <w:jc w:val="both"/>
        <w:rPr>
          <w:rFonts w:ascii="Times New Roman" w:hAnsi="Times New Roman" w:cs="Times New Roman"/>
          <w:szCs w:val="22"/>
        </w:rPr>
      </w:pPr>
      <w:r>
        <w:rPr>
          <w:rFonts w:ascii="Times New Roman" w:hAnsi="Times New Roman" w:cs="Times New Roman"/>
          <w:szCs w:val="22"/>
        </w:rPr>
        <w:t>Agenda item:      9.12.1</w:t>
      </w:r>
    </w:p>
    <w:p>
      <w:pPr>
        <w:pStyle w:val="49"/>
        <w:tabs>
          <w:tab w:val="clear" w:pos="4536"/>
        </w:tabs>
        <w:jc w:val="both"/>
        <w:rPr>
          <w:rFonts w:ascii="Times New Roman" w:hAnsi="Times New Roman" w:cs="Times New Roman"/>
          <w:szCs w:val="22"/>
        </w:rPr>
      </w:pPr>
      <w:r>
        <w:rPr>
          <w:rFonts w:ascii="Times New Roman" w:hAnsi="Times New Roman" w:cs="Times New Roman"/>
          <w:szCs w:val="22"/>
        </w:rPr>
        <w:t>Document for:    Discussion and Decision</w:t>
      </w:r>
      <w:bookmarkEnd w:id="0"/>
      <w:bookmarkEnd w:id="1"/>
    </w:p>
    <w:p>
      <w:pPr>
        <w:pBdr>
          <w:bottom w:val="single" w:color="auto" w:sz="4" w:space="1"/>
        </w:pBdr>
        <w:tabs>
          <w:tab w:val="left" w:pos="2552"/>
        </w:tabs>
        <w:jc w:val="both"/>
        <w:rPr>
          <w:rFonts w:ascii="Times New Roman" w:hAnsi="Times New Roman" w:cs="Times New Roman"/>
        </w:rPr>
      </w:pPr>
    </w:p>
    <w:p>
      <w:pPr>
        <w:pStyle w:val="3"/>
        <w:keepNext w:val="0"/>
        <w:keepLines w:val="0"/>
        <w:widowControl w:val="0"/>
        <w:numPr>
          <w:ilvl w:val="0"/>
          <w:numId w:val="17"/>
        </w:numPr>
        <w:autoSpaceDE w:val="0"/>
        <w:autoSpaceDN w:val="0"/>
        <w:adjustRightInd w:val="0"/>
        <w:spacing w:after="120" w:afterLines="50" w:line="360" w:lineRule="auto"/>
        <w:jc w:val="both"/>
        <w:rPr>
          <w:rFonts w:ascii="Times New Roman" w:hAnsi="Times New Roman" w:eastAsia="宋体" w:cs="Times New Roman"/>
          <w:sz w:val="22"/>
          <w:szCs w:val="22"/>
        </w:rPr>
      </w:pPr>
      <w:r>
        <w:rPr>
          <w:rFonts w:ascii="Times New Roman" w:hAnsi="Times New Roman" w:eastAsia="黑体" w:cs="Times New Roman"/>
          <w:b/>
          <w:bCs/>
          <w:color w:val="auto"/>
          <w:sz w:val="22"/>
          <w:szCs w:val="22"/>
        </w:rPr>
        <w:t>Introduction</w:t>
      </w:r>
    </w:p>
    <w:p>
      <w:pPr>
        <w:jc w:val="both"/>
        <w:rPr>
          <w:rFonts w:ascii="Times New Roman" w:hAnsi="Times New Roman" w:cs="Times New Roman"/>
          <w:iCs/>
        </w:rPr>
      </w:pPr>
      <w:r>
        <w:rPr>
          <w:rFonts w:ascii="Times New Roman" w:hAnsi="Times New Roman" w:cs="Times New Roman"/>
          <w:iCs/>
        </w:rPr>
        <w:t xml:space="preserve">Coverage is one of the key factors that an operator considers when commercializing cellular communication networks due to its direct impact on service quality as well as CAPEX and OPEX. In Rel-17, a study item of “Study on NR coverage enhancements” was approved and multiple of channels [1] (e.g. PRACH, Msg3, PUSCH, PUCCH, etc.) have been identified as coverage bottleneck channels. However, due to its limited scope, in Rel-17 work item of “NR coverage enhancement”, which only focus on standardization of </w:t>
      </w:r>
      <w:r>
        <w:rPr>
          <w:rFonts w:ascii="Times New Roman" w:hAnsi="Times New Roman" w:cs="Times New Roman"/>
          <w:iCs/>
          <w:lang w:eastAsia="zh-CN"/>
        </w:rPr>
        <w:t xml:space="preserve">PUSCH, PUCCH and Msg3 coverage enhancement. </w:t>
      </w:r>
      <w:r>
        <w:rPr>
          <w:rFonts w:ascii="Times New Roman" w:hAnsi="Times New Roman" w:cs="Times New Roman"/>
        </w:rPr>
        <w:t>In</w:t>
      </w:r>
      <w:r>
        <w:rPr>
          <w:rFonts w:ascii="Times New Roman" w:hAnsi="Times New Roman" w:cs="Times New Roman"/>
          <w:lang w:eastAsia="zh-CN"/>
        </w:rPr>
        <w:t xml:space="preserve"> the </w:t>
      </w:r>
      <w:r>
        <w:rPr>
          <w:rFonts w:ascii="Times New Roman" w:hAnsi="Times New Roman" w:cs="Times New Roman"/>
        </w:rPr>
        <w:t>RAN</w:t>
      </w:r>
      <w:r>
        <w:rPr>
          <w:rFonts w:ascii="Times New Roman" w:hAnsi="Times New Roman" w:cs="Times New Roman"/>
          <w:lang w:eastAsia="zh-CN"/>
        </w:rPr>
        <w:t xml:space="preserve"> #96 </w:t>
      </w:r>
      <w:r>
        <w:rPr>
          <w:rFonts w:ascii="Times New Roman" w:hAnsi="Times New Roman" w:cs="Times New Roman"/>
        </w:rPr>
        <w:t xml:space="preserve">meeting, </w:t>
      </w:r>
      <w:r>
        <w:rPr>
          <w:rFonts w:ascii="Times New Roman" w:hAnsi="Times New Roman" w:cs="Times New Roman"/>
          <w:lang w:eastAsia="zh-CN"/>
        </w:rPr>
        <w:t>a new WID on “</w:t>
      </w:r>
      <w:r>
        <w:rPr>
          <w:rFonts w:ascii="Times New Roman" w:hAnsi="Times New Roman" w:eastAsia="Batang" w:cs="Times New Roman"/>
          <w:lang w:eastAsia="zh-CN"/>
        </w:rPr>
        <w:t>on</w:t>
      </w:r>
      <w:r>
        <w:rPr>
          <w:rFonts w:ascii="Times New Roman" w:hAnsi="Times New Roman" w:eastAsia="宋体" w:cs="Times New Roman"/>
          <w:lang w:eastAsia="zh-CN"/>
        </w:rPr>
        <w:t xml:space="preserve"> </w:t>
      </w:r>
      <w:r>
        <w:rPr>
          <w:rFonts w:ascii="Times New Roman" w:hAnsi="Times New Roman" w:eastAsia="Batang" w:cs="Times New Roman"/>
          <w:lang w:eastAsia="zh-CN"/>
        </w:rPr>
        <w:t>Further NR coverage enhancements</w:t>
      </w:r>
      <w:r>
        <w:rPr>
          <w:rFonts w:ascii="Times New Roman" w:hAnsi="Times New Roman" w:cs="Times New Roman"/>
          <w:lang w:eastAsia="zh-CN"/>
        </w:rPr>
        <w:t>” was approved [2]. O</w:t>
      </w:r>
      <w:r>
        <w:rPr>
          <w:rFonts w:ascii="Times New Roman" w:hAnsi="Times New Roman" w:cs="Times New Roman"/>
          <w:bCs/>
          <w:lang w:eastAsia="zh-CN"/>
        </w:rPr>
        <w:t xml:space="preserve">ne </w:t>
      </w:r>
      <w:r>
        <w:rPr>
          <w:rFonts w:ascii="Times New Roman" w:hAnsi="Times New Roman" w:cs="Times New Roman"/>
          <w:bCs/>
        </w:rPr>
        <w:t xml:space="preserve">objective is to </w:t>
      </w:r>
      <w:r>
        <w:rPr>
          <w:rFonts w:ascii="Times New Roman" w:hAnsi="Times New Roman" w:cs="Times New Roman"/>
          <w:bCs/>
          <w:lang w:eastAsia="zh-CN"/>
        </w:rPr>
        <w:t>s</w:t>
      </w:r>
      <w:r>
        <w:rPr>
          <w:rFonts w:ascii="Times New Roman" w:hAnsi="Times New Roman" w:cs="Times New Roman"/>
        </w:rPr>
        <w:t xml:space="preserve">pecify mechanism(s) to support </w:t>
      </w:r>
      <w:r>
        <w:rPr>
          <w:rFonts w:ascii="Times New Roman" w:hAnsi="Times New Roman" w:eastAsia="宋体" w:cs="Times New Roman"/>
          <w:lang w:eastAsia="zh-CN"/>
        </w:rPr>
        <w:t>PRACH coverage enhancements</w:t>
      </w:r>
      <w:r>
        <w:rPr>
          <w:rFonts w:ascii="Times New Roman" w:hAnsi="Times New Roman" w:cs="Times New Roman"/>
          <w:lang w:eastAsia="zh-CN"/>
        </w:rPr>
        <w:t xml:space="preserve"> as follows:</w:t>
      </w:r>
    </w:p>
    <w:tbl>
      <w:tblPr>
        <w:tblStyle w:val="69"/>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1" w:type="dxa"/>
          </w:tcPr>
          <w:p>
            <w:pPr>
              <w:numPr>
                <w:ilvl w:val="0"/>
                <w:numId w:val="18"/>
              </w:numPr>
              <w:spacing w:before="120" w:after="120" w:line="276" w:lineRule="auto"/>
              <w:ind w:hanging="357"/>
              <w:jc w:val="both"/>
              <w:rPr>
                <w:rFonts w:ascii="Times New Roman" w:hAnsi="Times New Roman" w:eastAsia="宋体" w:cs="Times New Roman"/>
                <w:lang w:eastAsia="zh-CN"/>
              </w:rPr>
            </w:pPr>
            <w:r>
              <w:rPr>
                <w:rFonts w:ascii="Times New Roman" w:hAnsi="Times New Roman" w:eastAsia="宋体" w:cs="Times New Roman"/>
                <w:lang w:eastAsia="zh-CN"/>
              </w:rPr>
              <w:t>Specify following PRACH coverage enhancements (RAN1, RAN2)</w:t>
            </w:r>
          </w:p>
          <w:p>
            <w:pPr>
              <w:numPr>
                <w:ilvl w:val="1"/>
                <w:numId w:val="18"/>
              </w:numPr>
              <w:spacing w:before="120" w:after="120" w:line="276" w:lineRule="auto"/>
              <w:ind w:hanging="357"/>
              <w:jc w:val="both"/>
              <w:rPr>
                <w:rFonts w:ascii="Times New Roman" w:hAnsi="Times New Roman" w:eastAsia="宋体" w:cs="Times New Roman"/>
                <w:lang w:eastAsia="zh-CN"/>
              </w:rPr>
            </w:pPr>
            <w:r>
              <w:rPr>
                <w:rFonts w:ascii="Times New Roman" w:hAnsi="Times New Roman" w:cs="Times New Roman"/>
                <w:iCs/>
              </w:rPr>
              <w:t xml:space="preserve">Multiple PRACH transmissions with same beams </w:t>
            </w:r>
            <w:r>
              <w:rPr>
                <w:rFonts w:ascii="Times New Roman" w:hAnsi="Times New Roman" w:eastAsia="宋体" w:cs="Times New Roman"/>
                <w:iCs/>
                <w:lang w:eastAsia="zh-CN"/>
              </w:rPr>
              <w:t xml:space="preserve">for </w:t>
            </w:r>
            <w:r>
              <w:rPr>
                <w:rFonts w:ascii="Times New Roman" w:hAnsi="Times New Roman" w:cs="Times New Roman"/>
                <w:iCs/>
              </w:rPr>
              <w:t>4-step RACH procedure</w:t>
            </w:r>
          </w:p>
          <w:p>
            <w:pPr>
              <w:numPr>
                <w:ilvl w:val="1"/>
                <w:numId w:val="18"/>
              </w:numPr>
              <w:spacing w:before="120" w:after="120" w:line="276" w:lineRule="auto"/>
              <w:ind w:hanging="357"/>
              <w:jc w:val="both"/>
              <w:rPr>
                <w:rFonts w:ascii="Times New Roman" w:hAnsi="Times New Roman" w:eastAsia="宋体" w:cs="Times New Roman"/>
                <w:lang w:eastAsia="zh-CN"/>
              </w:rPr>
            </w:pPr>
            <w:r>
              <w:rPr>
                <w:rFonts w:ascii="Times New Roman" w:hAnsi="Times New Roman" w:cs="Times New Roman"/>
                <w:iCs/>
              </w:rPr>
              <w:t xml:space="preserve">Study, and if justified, specify PRACH transmissions with different beams </w:t>
            </w:r>
            <w:r>
              <w:rPr>
                <w:rFonts w:ascii="Times New Roman" w:hAnsi="Times New Roman" w:eastAsia="宋体" w:cs="Times New Roman"/>
                <w:iCs/>
                <w:lang w:eastAsia="zh-CN"/>
              </w:rPr>
              <w:t xml:space="preserve">for </w:t>
            </w:r>
            <w:r>
              <w:rPr>
                <w:rFonts w:ascii="Times New Roman" w:hAnsi="Times New Roman" w:cs="Times New Roman"/>
                <w:iCs/>
              </w:rPr>
              <w:t>4-step RACH procedure</w:t>
            </w:r>
          </w:p>
          <w:p>
            <w:pPr>
              <w:numPr>
                <w:ilvl w:val="1"/>
                <w:numId w:val="18"/>
              </w:numPr>
              <w:spacing w:before="120" w:after="120" w:line="276" w:lineRule="auto"/>
              <w:ind w:hanging="357"/>
              <w:jc w:val="both"/>
              <w:rPr>
                <w:rFonts w:ascii="Times New Roman" w:hAnsi="Times New Roman" w:eastAsia="宋体" w:cs="Times New Roman"/>
                <w:lang w:eastAsia="zh-CN"/>
              </w:rPr>
            </w:pPr>
            <w:r>
              <w:rPr>
                <w:rFonts w:ascii="Times New Roman" w:hAnsi="Times New Roman" w:cs="Times New Roman"/>
                <w:iCs/>
              </w:rPr>
              <w:t>Note</w:t>
            </w:r>
            <w:r>
              <w:rPr>
                <w:rFonts w:ascii="Times New Roman" w:hAnsi="Times New Roman" w:eastAsia="宋体" w:cs="Times New Roman"/>
                <w:iCs/>
                <w:lang w:eastAsia="zh-CN"/>
              </w:rPr>
              <w:t xml:space="preserve"> 1</w:t>
            </w:r>
            <w:r>
              <w:rPr>
                <w:rFonts w:ascii="Times New Roman" w:hAnsi="Times New Roman" w:cs="Times New Roman"/>
                <w:iCs/>
              </w:rPr>
              <w:t>: The enhancements of PRACH are targeting for FR2, and can also apply to FR1 when applicable.</w:t>
            </w:r>
          </w:p>
          <w:p>
            <w:pPr>
              <w:numPr>
                <w:ilvl w:val="1"/>
                <w:numId w:val="18"/>
              </w:numPr>
              <w:spacing w:before="120" w:after="120" w:line="276" w:lineRule="auto"/>
              <w:ind w:hanging="357"/>
              <w:jc w:val="both"/>
              <w:rPr>
                <w:rFonts w:ascii="Times New Roman" w:hAnsi="Times New Roman" w:eastAsia="宋体" w:cs="Times New Roman"/>
                <w:lang w:eastAsia="zh-CN"/>
              </w:rPr>
            </w:pPr>
            <w:r>
              <w:rPr>
                <w:rFonts w:ascii="Times New Roman" w:hAnsi="Times New Roman" w:cs="Times New Roman"/>
                <w:iCs/>
              </w:rPr>
              <w:t>Note</w:t>
            </w:r>
            <w:r>
              <w:rPr>
                <w:rFonts w:ascii="Times New Roman" w:hAnsi="Times New Roman" w:eastAsia="宋体" w:cs="Times New Roman"/>
                <w:iCs/>
                <w:lang w:eastAsia="zh-CN"/>
              </w:rPr>
              <w:t xml:space="preserve"> 2</w:t>
            </w:r>
            <w:r>
              <w:rPr>
                <w:rFonts w:ascii="Times New Roman" w:hAnsi="Times New Roman" w:cs="Times New Roman"/>
                <w:iCs/>
              </w:rPr>
              <w:t xml:space="preserve">: The enhancements of PRACH are targeting short </w:t>
            </w:r>
            <w:r>
              <w:rPr>
                <w:rFonts w:ascii="Times New Roman" w:hAnsi="Times New Roman" w:eastAsia="宋体" w:cs="Times New Roman"/>
                <w:iCs/>
                <w:lang w:eastAsia="zh-CN"/>
              </w:rPr>
              <w:t>PRACH</w:t>
            </w:r>
            <w:r>
              <w:rPr>
                <w:rFonts w:ascii="Times New Roman" w:hAnsi="Times New Roman" w:cs="Times New Roman"/>
                <w:iCs/>
              </w:rPr>
              <w:t xml:space="preserve"> formats</w:t>
            </w:r>
            <w:r>
              <w:rPr>
                <w:rFonts w:ascii="Times New Roman" w:hAnsi="Times New Roman" w:eastAsia="宋体" w:cs="Times New Roman"/>
                <w:iCs/>
                <w:lang w:eastAsia="zh-CN"/>
              </w:rPr>
              <w:t xml:space="preserve">, and </w:t>
            </w:r>
            <w:r>
              <w:rPr>
                <w:rFonts w:ascii="Times New Roman" w:hAnsi="Times New Roman" w:eastAsia="宋体" w:cs="Times New Roman"/>
              </w:rPr>
              <w:t>can also apply to other formats</w:t>
            </w:r>
            <w:r>
              <w:rPr>
                <w:rFonts w:ascii="Times New Roman" w:hAnsi="Times New Roman" w:cs="Times New Roman"/>
                <w:iCs/>
              </w:rPr>
              <w:t xml:space="preserve"> when applicable.</w:t>
            </w:r>
          </w:p>
        </w:tc>
      </w:tr>
    </w:tbl>
    <w:p>
      <w:pPr>
        <w:overflowPunct w:val="0"/>
        <w:autoSpaceDE w:val="0"/>
        <w:autoSpaceDN w:val="0"/>
        <w:adjustRightInd w:val="0"/>
        <w:spacing w:before="240" w:after="240" w:line="264" w:lineRule="auto"/>
        <w:jc w:val="both"/>
        <w:textAlignment w:val="baseline"/>
        <w:rPr>
          <w:rFonts w:ascii="Times New Roman" w:hAnsi="Times New Roman" w:cs="Times New Roman"/>
          <w:lang w:eastAsia="zh-CN"/>
        </w:rPr>
      </w:pPr>
      <w:r>
        <w:rPr>
          <w:rFonts w:hint="eastAsia" w:ascii="Times New Roman" w:hAnsi="Times New Roman" w:cs="Times New Roman"/>
          <w:lang w:eastAsia="zh-CN"/>
        </w:rPr>
        <w:t>I</w:t>
      </w:r>
      <w:r>
        <w:rPr>
          <w:rFonts w:ascii="Times New Roman" w:hAnsi="Times New Roman" w:cs="Times New Roman"/>
          <w:lang w:eastAsia="zh-CN"/>
        </w:rPr>
        <w:t xml:space="preserve">n the RAN1 #112bis </w:t>
      </w:r>
      <w:r>
        <w:rPr>
          <w:rFonts w:hint="eastAsia" w:ascii="Times New Roman" w:hAnsi="Times New Roman" w:cs="Times New Roman"/>
          <w:lang w:eastAsia="zh-CN"/>
        </w:rPr>
        <w:t>meeting</w:t>
      </w:r>
      <w:r>
        <w:rPr>
          <w:rFonts w:ascii="Times New Roman" w:hAnsi="Times New Roman" w:cs="Times New Roman"/>
          <w:lang w:eastAsia="zh-CN"/>
        </w:rPr>
        <w:t xml:space="preserve"> [3], several issues of multiple PRACH transmission were discussed and the following agreements and conclusions were made:</w:t>
      </w:r>
    </w:p>
    <w:p>
      <w:pPr>
        <w:rPr>
          <w:highlight w:val="green"/>
          <w:lang w:eastAsia="zh-CN"/>
        </w:rPr>
      </w:pPr>
      <w:r>
        <w:rPr>
          <w:rFonts w:hint="eastAsia"/>
          <w:highlight w:val="green"/>
          <w:lang w:eastAsia="zh-CN"/>
        </w:rPr>
        <w:t>A</w:t>
      </w:r>
      <w:r>
        <w:rPr>
          <w:highlight w:val="green"/>
          <w:lang w:eastAsia="zh-CN"/>
        </w:rPr>
        <w:t>greement</w:t>
      </w:r>
    </w:p>
    <w:p>
      <w:r>
        <w:t>Confirm the following working assumptions</w:t>
      </w:r>
      <w:r>
        <w:rPr>
          <w:rFonts w:hint="eastAsia"/>
        </w:rPr>
        <w:t>.</w:t>
      </w:r>
    </w:p>
    <w:tbl>
      <w:tblPr>
        <w:tblStyle w:val="6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shd w:val="clear" w:color="auto" w:fill="auto"/>
          </w:tcPr>
          <w:p>
            <w:pPr>
              <w:rPr>
                <w:rFonts w:ascii="Times New Roman" w:hAnsi="Times New Roman" w:eastAsia="等线"/>
                <w:sz w:val="18"/>
                <w:szCs w:val="18"/>
                <w:highlight w:val="darkYellow"/>
              </w:rPr>
            </w:pPr>
            <w:r>
              <w:rPr>
                <w:rFonts w:ascii="Times New Roman" w:hAnsi="Times New Roman" w:eastAsia="等线"/>
                <w:sz w:val="18"/>
                <w:szCs w:val="18"/>
                <w:highlight w:val="darkYellow"/>
              </w:rPr>
              <w:t>Working Assumption</w:t>
            </w:r>
          </w:p>
          <w:p>
            <w:pPr>
              <w:rPr>
                <w:rFonts w:ascii="Times New Roman" w:hAnsi="Times New Roman" w:eastAsia="宋体"/>
                <w:sz w:val="18"/>
                <w:szCs w:val="18"/>
              </w:rPr>
            </w:pPr>
            <w:r>
              <w:rPr>
                <w:rFonts w:ascii="Times New Roman" w:hAnsi="Times New Roman" w:eastAsia="宋体"/>
                <w:sz w:val="18"/>
                <w:szCs w:val="18"/>
              </w:rPr>
              <w:t>For multiple PRACH transmissions with same Tx beam, to differentiate the multiple PRACH transmissions with single PRACH transmission, at least support that multiple PRACH are transmitted on separate ROs.</w:t>
            </w:r>
          </w:p>
          <w:p>
            <w:pPr>
              <w:numPr>
                <w:ilvl w:val="0"/>
                <w:numId w:val="19"/>
              </w:numPr>
              <w:overflowPunct w:val="0"/>
              <w:autoSpaceDE w:val="0"/>
              <w:autoSpaceDN w:val="0"/>
              <w:adjustRightInd w:val="0"/>
              <w:spacing w:after="0" w:line="240" w:lineRule="auto"/>
              <w:textAlignment w:val="baseline"/>
              <w:rPr>
                <w:rFonts w:ascii="Times New Roman" w:hAnsi="Times New Roman" w:eastAsia="宋体"/>
                <w:sz w:val="18"/>
                <w:szCs w:val="18"/>
              </w:rPr>
            </w:pPr>
            <w:r>
              <w:rPr>
                <w:rFonts w:ascii="Times New Roman" w:hAnsi="Times New Roman" w:eastAsia="宋体"/>
                <w:sz w:val="18"/>
                <w:szCs w:val="18"/>
              </w:rPr>
              <w:t xml:space="preserve">Note: Separate RO means that the RO is separated with single PRACH transmission. </w:t>
            </w:r>
          </w:p>
          <w:p>
            <w:pPr>
              <w:numPr>
                <w:ilvl w:val="0"/>
                <w:numId w:val="19"/>
              </w:numPr>
              <w:overflowPunct w:val="0"/>
              <w:autoSpaceDE w:val="0"/>
              <w:autoSpaceDN w:val="0"/>
              <w:adjustRightInd w:val="0"/>
              <w:spacing w:after="0" w:line="240" w:lineRule="auto"/>
              <w:textAlignment w:val="baseline"/>
              <w:rPr>
                <w:rFonts w:ascii="Times New Roman" w:hAnsi="Times New Roman"/>
                <w:sz w:val="18"/>
                <w:szCs w:val="18"/>
              </w:rPr>
            </w:pPr>
            <w:r>
              <w:rPr>
                <w:rFonts w:ascii="Times New Roman" w:hAnsi="Times New Roman" w:eastAsia="宋体"/>
                <w:sz w:val="18"/>
                <w:szCs w:val="18"/>
              </w:rPr>
              <w:t>FFS: whether Rel-17 frame</w:t>
            </w:r>
            <w:r>
              <w:rPr>
                <w:rFonts w:ascii="Times New Roman" w:hAnsi="Times New Roman" w:eastAsia="等线"/>
                <w:sz w:val="18"/>
                <w:szCs w:val="18"/>
              </w:rPr>
              <w:t>work of feature combination (</w:t>
            </w:r>
            <w:r>
              <w:rPr>
                <w:rFonts w:ascii="Times New Roman" w:hAnsi="Times New Roman" w:eastAsia="等线"/>
                <w:i/>
                <w:iCs/>
                <w:sz w:val="18"/>
                <w:szCs w:val="18"/>
              </w:rPr>
              <w:t>FeatureCombination-r17</w:t>
            </w:r>
            <w:r>
              <w:rPr>
                <w:rFonts w:ascii="Times New Roman" w:hAnsi="Times New Roman" w:eastAsia="等线"/>
                <w:sz w:val="18"/>
                <w:szCs w:val="18"/>
              </w:rPr>
              <w:t>) and additional RACH configuration (</w:t>
            </w:r>
            <w:r>
              <w:rPr>
                <w:rFonts w:ascii="Times New Roman" w:hAnsi="Times New Roman" w:eastAsia="等线"/>
                <w:i/>
                <w:iCs/>
                <w:sz w:val="18"/>
                <w:szCs w:val="18"/>
              </w:rPr>
              <w:t>AdditionalRACH-Config-r17</w:t>
            </w:r>
            <w:r>
              <w:rPr>
                <w:rFonts w:ascii="Times New Roman" w:hAnsi="Times New Roman" w:eastAsia="等线"/>
                <w:sz w:val="18"/>
                <w:szCs w:val="18"/>
              </w:rPr>
              <w:t>) can be reused for Rel-18 multiple PRACH transmissions to realize the corresponding PRACH resource partitioning.</w:t>
            </w:r>
          </w:p>
          <w:p>
            <w:pPr>
              <w:overflowPunct w:val="0"/>
              <w:autoSpaceDE w:val="0"/>
              <w:autoSpaceDN w:val="0"/>
              <w:adjustRightInd w:val="0"/>
              <w:textAlignment w:val="baseline"/>
              <w:rPr>
                <w:rFonts w:ascii="Times New Roman" w:hAnsi="Times New Roman"/>
                <w:sz w:val="18"/>
                <w:szCs w:val="18"/>
              </w:rPr>
            </w:pPr>
          </w:p>
          <w:p>
            <w:pPr>
              <w:rPr>
                <w:rFonts w:ascii="Times New Roman" w:hAnsi="Times New Roman" w:eastAsia="宋体"/>
                <w:sz w:val="18"/>
                <w:szCs w:val="18"/>
                <w:highlight w:val="darkYellow"/>
              </w:rPr>
            </w:pPr>
            <w:r>
              <w:rPr>
                <w:rFonts w:ascii="Times New Roman" w:hAnsi="Times New Roman" w:eastAsia="宋体"/>
                <w:sz w:val="18"/>
                <w:szCs w:val="18"/>
                <w:highlight w:val="darkYellow"/>
              </w:rPr>
              <w:t>Working Assumption</w:t>
            </w:r>
          </w:p>
          <w:p>
            <w:pPr>
              <w:rPr>
                <w:rFonts w:ascii="Times New Roman" w:hAnsi="Times New Roman" w:eastAsia="宋体"/>
                <w:sz w:val="18"/>
                <w:szCs w:val="18"/>
              </w:rPr>
            </w:pPr>
            <w:r>
              <w:rPr>
                <w:rFonts w:ascii="Times New Roman" w:hAnsi="Times New Roman" w:eastAsia="宋体"/>
                <w:sz w:val="18"/>
                <w:szCs w:val="18"/>
              </w:rPr>
              <w:t>For multiple PRACH transmissions with same Tx beam, to differentiate the multiple PRACH transmissions with single PRACH transmission, support that multiple PRACH are transmitted with separate preamble on shared ROs.</w:t>
            </w:r>
          </w:p>
          <w:p>
            <w:pPr>
              <w:numPr>
                <w:ilvl w:val="0"/>
                <w:numId w:val="19"/>
              </w:numPr>
              <w:overflowPunct w:val="0"/>
              <w:autoSpaceDE w:val="0"/>
              <w:autoSpaceDN w:val="0"/>
              <w:adjustRightInd w:val="0"/>
              <w:spacing w:after="0" w:line="240" w:lineRule="auto"/>
              <w:textAlignment w:val="baseline"/>
              <w:rPr>
                <w:rFonts w:ascii="Times New Roman" w:hAnsi="Times New Roman"/>
                <w:sz w:val="18"/>
                <w:szCs w:val="18"/>
              </w:rPr>
            </w:pPr>
            <w:r>
              <w:rPr>
                <w:rFonts w:ascii="Times New Roman" w:hAnsi="Times New Roman"/>
                <w:sz w:val="18"/>
                <w:szCs w:val="18"/>
              </w:rPr>
              <w:t xml:space="preserve">Note: Shared or separate RO/preamble means that the RO/preamble is shared or separated with single PRACH transmission. </w:t>
            </w:r>
          </w:p>
          <w:p>
            <w:pPr>
              <w:numPr>
                <w:ilvl w:val="0"/>
                <w:numId w:val="19"/>
              </w:numPr>
              <w:overflowPunct w:val="0"/>
              <w:autoSpaceDE w:val="0"/>
              <w:autoSpaceDN w:val="0"/>
              <w:adjustRightInd w:val="0"/>
              <w:spacing w:after="0" w:line="240" w:lineRule="auto"/>
              <w:textAlignment w:val="baseline"/>
              <w:rPr>
                <w:rFonts w:ascii="Times New Roman" w:hAnsi="Times New Roman"/>
                <w:sz w:val="18"/>
                <w:szCs w:val="18"/>
              </w:rPr>
            </w:pPr>
            <w:r>
              <w:rPr>
                <w:rFonts w:ascii="Times New Roman" w:hAnsi="Times New Roman" w:eastAsia="宋体"/>
                <w:sz w:val="18"/>
                <w:szCs w:val="18"/>
              </w:rPr>
              <w:t>FFS: whether Rel-17 fra</w:t>
            </w:r>
            <w:r>
              <w:rPr>
                <w:rFonts w:ascii="Times New Roman" w:hAnsi="Times New Roman" w:eastAsia="等线"/>
                <w:sz w:val="18"/>
                <w:szCs w:val="18"/>
              </w:rPr>
              <w:t>mework of feature combination (</w:t>
            </w:r>
            <w:r>
              <w:rPr>
                <w:rFonts w:ascii="Times New Roman" w:hAnsi="Times New Roman" w:eastAsia="等线"/>
                <w:i/>
                <w:iCs/>
                <w:sz w:val="18"/>
                <w:szCs w:val="18"/>
              </w:rPr>
              <w:t>FeatureCombination-r17</w:t>
            </w:r>
            <w:r>
              <w:rPr>
                <w:rFonts w:ascii="Times New Roman" w:hAnsi="Times New Roman" w:eastAsia="等线"/>
                <w:sz w:val="18"/>
                <w:szCs w:val="18"/>
              </w:rPr>
              <w:t>) and additional RACH configuration (</w:t>
            </w:r>
            <w:r>
              <w:rPr>
                <w:rFonts w:ascii="Times New Roman" w:hAnsi="Times New Roman" w:eastAsia="等线"/>
                <w:i/>
                <w:iCs/>
                <w:sz w:val="18"/>
                <w:szCs w:val="18"/>
              </w:rPr>
              <w:t>AdditionalRACH-Config-r17</w:t>
            </w:r>
            <w:r>
              <w:rPr>
                <w:rFonts w:ascii="Times New Roman" w:hAnsi="Times New Roman" w:eastAsia="等线"/>
                <w:sz w:val="18"/>
                <w:szCs w:val="18"/>
              </w:rPr>
              <w:t>) can be reused for Rel-18 multiple PRACH transmissions to realize the corresponding PRACH resource partitioning.</w:t>
            </w:r>
          </w:p>
        </w:tc>
      </w:tr>
    </w:tbl>
    <w:p>
      <w:pPr>
        <w:rPr>
          <w:rFonts w:eastAsia="等线"/>
          <w:highlight w:val="green"/>
          <w:lang w:eastAsia="zh-CN"/>
        </w:rPr>
      </w:pPr>
      <w:r>
        <w:rPr>
          <w:rFonts w:hint="eastAsia" w:eastAsia="等线"/>
          <w:highlight w:val="green"/>
          <w:lang w:eastAsia="zh-CN"/>
        </w:rPr>
        <w:t>A</w:t>
      </w:r>
      <w:r>
        <w:rPr>
          <w:rFonts w:eastAsia="等线"/>
          <w:highlight w:val="green"/>
          <w:lang w:eastAsia="zh-CN"/>
        </w:rPr>
        <w:t>greement</w:t>
      </w:r>
    </w:p>
    <w:p>
      <w:pPr>
        <w:rPr>
          <w:rFonts w:ascii="Times New Roman" w:hAnsi="Times New Roman" w:eastAsia="宋体"/>
          <w:bCs/>
          <w:szCs w:val="20"/>
        </w:rPr>
      </w:pPr>
      <w:r>
        <w:rPr>
          <w:rFonts w:hint="eastAsia" w:ascii="Times New Roman" w:hAnsi="Times New Roman" w:eastAsia="宋体"/>
          <w:bCs/>
          <w:szCs w:val="20"/>
        </w:rPr>
        <w:t>S</w:t>
      </w:r>
      <w:r>
        <w:rPr>
          <w:rFonts w:ascii="Times New Roman" w:hAnsi="Times New Roman" w:eastAsia="宋体"/>
          <w:bCs/>
          <w:szCs w:val="20"/>
        </w:rPr>
        <w:t xml:space="preserve">end LS to inform RAN2 about the 2 confirmed Working Assumptions, </w:t>
      </w:r>
      <w:r>
        <w:rPr>
          <w:rFonts w:ascii="Times New Roman" w:hAnsi="Times New Roman"/>
          <w:bCs/>
        </w:rPr>
        <w:t xml:space="preserve">and details on how to realize </w:t>
      </w:r>
      <w:r>
        <w:rPr>
          <w:rFonts w:ascii="Times New Roman" w:hAnsi="Times New Roman" w:eastAsia="等线"/>
          <w:bCs/>
          <w:szCs w:val="20"/>
        </w:rPr>
        <w:t>PRACH resource partitioning</w:t>
      </w:r>
      <w:r>
        <w:rPr>
          <w:rFonts w:ascii="Times New Roman" w:hAnsi="Times New Roman"/>
          <w:bCs/>
        </w:rPr>
        <w:t xml:space="preserve"> is up to RAN2</w:t>
      </w:r>
      <w:r>
        <w:rPr>
          <w:rFonts w:ascii="Times New Roman" w:hAnsi="Times New Roman"/>
        </w:rPr>
        <w:t>.</w:t>
      </w:r>
    </w:p>
    <w:p>
      <w:pPr>
        <w:rPr>
          <w:rFonts w:eastAsia="等线"/>
          <w:u w:val="single"/>
          <w:lang w:eastAsia="zh-CN"/>
        </w:rPr>
      </w:pPr>
      <w:r>
        <w:rPr>
          <w:rFonts w:hint="eastAsia" w:eastAsia="等线"/>
          <w:u w:val="single"/>
          <w:lang w:eastAsia="zh-CN"/>
        </w:rPr>
        <w:t>C</w:t>
      </w:r>
      <w:r>
        <w:rPr>
          <w:rFonts w:eastAsia="等线"/>
          <w:u w:val="single"/>
          <w:lang w:eastAsia="zh-CN"/>
        </w:rPr>
        <w:t>onclusion</w:t>
      </w:r>
    </w:p>
    <w:p>
      <w:pPr>
        <w:rPr>
          <w:rFonts w:ascii="Times New Roman" w:hAnsi="Times New Roman" w:eastAsia="宋体"/>
          <w:bCs/>
          <w:szCs w:val="20"/>
        </w:rPr>
      </w:pPr>
      <w:r>
        <w:rPr>
          <w:rFonts w:ascii="Times New Roman" w:hAnsi="Times New Roman" w:eastAsia="宋体"/>
          <w:bCs/>
          <w:szCs w:val="20"/>
        </w:rPr>
        <w:t xml:space="preserve">There is no consensus to support </w:t>
      </w:r>
      <w:r>
        <w:rPr>
          <w:rFonts w:ascii="Times New Roman" w:hAnsi="Times New Roman" w:eastAsia="宋体"/>
          <w:szCs w:val="21"/>
        </w:rPr>
        <w:t xml:space="preserve">multiple PRACH transmissions </w:t>
      </w:r>
      <w:r>
        <w:rPr>
          <w:rFonts w:ascii="Times New Roman" w:hAnsi="Times New Roman" w:eastAsia="宋体"/>
          <w:color w:val="FF0000"/>
          <w:szCs w:val="21"/>
        </w:rPr>
        <w:t xml:space="preserve">within one RACH attempt </w:t>
      </w:r>
      <w:r>
        <w:rPr>
          <w:rFonts w:ascii="Times New Roman" w:hAnsi="Times New Roman" w:eastAsia="宋体"/>
          <w:szCs w:val="21"/>
        </w:rPr>
        <w:t xml:space="preserve">located at same time instance </w:t>
      </w:r>
      <w:r>
        <w:rPr>
          <w:rFonts w:ascii="Times New Roman" w:hAnsi="Times New Roman" w:eastAsia="宋体"/>
          <w:bCs/>
          <w:szCs w:val="20"/>
        </w:rPr>
        <w:t>in Rel-18.</w:t>
      </w:r>
    </w:p>
    <w:p>
      <w:pPr>
        <w:rPr>
          <w:rFonts w:ascii="Times New Roman" w:hAnsi="Times New Roman"/>
          <w:szCs w:val="21"/>
        </w:rPr>
      </w:pPr>
      <w:r>
        <w:rPr>
          <w:rFonts w:ascii="Times New Roman" w:hAnsi="Times New Roman"/>
          <w:szCs w:val="21"/>
        </w:rPr>
        <w:t>Note: multiple PRACH transmissions</w:t>
      </w:r>
      <w:r>
        <w:rPr>
          <w:rFonts w:ascii="Times New Roman" w:hAnsi="Times New Roman" w:eastAsia="宋体"/>
          <w:color w:val="FF0000"/>
          <w:szCs w:val="21"/>
        </w:rPr>
        <w:t xml:space="preserve"> within one RACH attempt</w:t>
      </w:r>
      <w:r>
        <w:rPr>
          <w:rFonts w:ascii="Times New Roman" w:hAnsi="Times New Roman"/>
          <w:color w:val="FF0000"/>
          <w:szCs w:val="21"/>
        </w:rPr>
        <w:t xml:space="preserve"> </w:t>
      </w:r>
      <w:r>
        <w:rPr>
          <w:rFonts w:ascii="Times New Roman" w:hAnsi="Times New Roman"/>
          <w:szCs w:val="21"/>
        </w:rPr>
        <w:t xml:space="preserve">located at same time instance includes multiple PRACH transmissions in FDMed ROs </w:t>
      </w:r>
      <w:r>
        <w:rPr>
          <w:rFonts w:ascii="Times New Roman" w:hAnsi="Times New Roman" w:eastAsia="宋体"/>
          <w:bCs/>
          <w:szCs w:val="20"/>
        </w:rPr>
        <w:t xml:space="preserve">located at the same time instance and </w:t>
      </w:r>
      <w:r>
        <w:rPr>
          <w:rFonts w:ascii="Times New Roman" w:hAnsi="Times New Roman"/>
          <w:szCs w:val="21"/>
        </w:rPr>
        <w:t>multiple PRACH transmissions with different preambles in the same RO.</w:t>
      </w:r>
    </w:p>
    <w:p>
      <w:pPr>
        <w:rPr>
          <w:rFonts w:ascii="Times New Roman" w:hAnsi="Times New Roman" w:eastAsia="宋体"/>
          <w:bCs/>
          <w:szCs w:val="21"/>
          <w:u w:val="single"/>
        </w:rPr>
      </w:pPr>
      <w:r>
        <w:rPr>
          <w:rFonts w:ascii="Times New Roman" w:hAnsi="Times New Roman" w:eastAsia="宋体"/>
          <w:bCs/>
          <w:szCs w:val="21"/>
          <w:u w:val="single"/>
        </w:rPr>
        <w:t>Conclusion</w:t>
      </w:r>
    </w:p>
    <w:p>
      <w:pPr>
        <w:rPr>
          <w:rFonts w:ascii="Times New Roman" w:hAnsi="Times New Roman"/>
          <w:szCs w:val="21"/>
        </w:rPr>
      </w:pPr>
      <w:r>
        <w:rPr>
          <w:rFonts w:ascii="Times New Roman" w:hAnsi="Times New Roman" w:eastAsia="宋体"/>
          <w:szCs w:val="21"/>
        </w:rPr>
        <w:t xml:space="preserve">There is no consensus to support utilizing </w:t>
      </w:r>
      <w:r>
        <w:rPr>
          <w:rFonts w:ascii="Times New Roman" w:hAnsi="Times New Roman"/>
          <w:szCs w:val="21"/>
        </w:rPr>
        <w:t>different preambles</w:t>
      </w:r>
      <w:r>
        <w:rPr>
          <w:rFonts w:ascii="Times New Roman" w:hAnsi="Times New Roman"/>
        </w:rPr>
        <w:t xml:space="preserve"> </w:t>
      </w:r>
      <w:r>
        <w:rPr>
          <w:rFonts w:ascii="Times New Roman" w:hAnsi="Times New Roman"/>
          <w:szCs w:val="21"/>
        </w:rPr>
        <w:t xml:space="preserve">during the multiple PRACH transmissions </w:t>
      </w:r>
      <w:r>
        <w:rPr>
          <w:rFonts w:ascii="Times New Roman" w:hAnsi="Times New Roman"/>
          <w:color w:val="FF0000"/>
          <w:szCs w:val="21"/>
        </w:rPr>
        <w:t>with the same Tx beam</w:t>
      </w:r>
      <w:r>
        <w:rPr>
          <w:rFonts w:ascii="Times New Roman" w:hAnsi="Times New Roman"/>
          <w:szCs w:val="21"/>
        </w:rPr>
        <w:t xml:space="preserve"> in one attempt.</w:t>
      </w:r>
    </w:p>
    <w:p>
      <w:pPr>
        <w:rPr>
          <w:rFonts w:ascii="Times New Roman" w:hAnsi="Times New Roman" w:eastAsia="等线"/>
          <w:szCs w:val="20"/>
          <w:highlight w:val="green"/>
          <w:lang w:eastAsia="zh-CN"/>
        </w:rPr>
      </w:pPr>
      <w:r>
        <w:rPr>
          <w:rFonts w:ascii="Times New Roman" w:hAnsi="Times New Roman" w:eastAsia="等线"/>
          <w:szCs w:val="20"/>
          <w:highlight w:val="green"/>
          <w:lang w:eastAsia="zh-CN"/>
        </w:rPr>
        <w:t>Agreement</w:t>
      </w:r>
    </w:p>
    <w:p>
      <w:pPr>
        <w:numPr>
          <w:ilvl w:val="0"/>
          <w:numId w:val="20"/>
        </w:numPr>
        <w:tabs>
          <w:tab w:val="left" w:pos="2835"/>
        </w:tabs>
        <w:autoSpaceDE w:val="0"/>
        <w:autoSpaceDN w:val="0"/>
        <w:adjustRightInd w:val="0"/>
        <w:snapToGrid w:val="0"/>
        <w:spacing w:after="0"/>
        <w:jc w:val="both"/>
        <w:rPr>
          <w:rFonts w:ascii="Times New Roman" w:hAnsi="Times New Roman"/>
          <w:bCs/>
          <w:szCs w:val="20"/>
        </w:rPr>
      </w:pPr>
      <w:r>
        <w:rPr>
          <w:rFonts w:ascii="Times New Roman" w:hAnsi="Times New Roman"/>
          <w:bCs/>
          <w:szCs w:val="20"/>
        </w:rPr>
        <w:t>Multiple PRACH transmissions within one RACH attempt are only performed within one RO group.</w:t>
      </w:r>
    </w:p>
    <w:p>
      <w:pPr>
        <w:numPr>
          <w:ilvl w:val="1"/>
          <w:numId w:val="20"/>
        </w:numPr>
        <w:tabs>
          <w:tab w:val="left" w:pos="2835"/>
        </w:tabs>
        <w:autoSpaceDE w:val="0"/>
        <w:autoSpaceDN w:val="0"/>
        <w:adjustRightInd w:val="0"/>
        <w:snapToGrid w:val="0"/>
        <w:spacing w:after="0"/>
        <w:jc w:val="both"/>
        <w:rPr>
          <w:rFonts w:ascii="Times New Roman" w:hAnsi="Times New Roman" w:eastAsia="等线"/>
          <w:szCs w:val="20"/>
          <w:lang w:eastAsia="zh-CN"/>
        </w:rPr>
      </w:pPr>
      <w:r>
        <w:rPr>
          <w:rFonts w:ascii="Times New Roman" w:hAnsi="Times New Roman" w:eastAsia="等线"/>
          <w:szCs w:val="20"/>
          <w:lang w:eastAsia="zh-CN"/>
        </w:rPr>
        <w:t>The number of valid ROs in the RO group is equal to one of the configured number(s) of multiple PRACH transmissions.</w:t>
      </w:r>
    </w:p>
    <w:p>
      <w:pPr>
        <w:numPr>
          <w:ilvl w:val="2"/>
          <w:numId w:val="20"/>
        </w:numPr>
        <w:tabs>
          <w:tab w:val="left" w:pos="2835"/>
        </w:tabs>
        <w:autoSpaceDE w:val="0"/>
        <w:autoSpaceDN w:val="0"/>
        <w:adjustRightInd w:val="0"/>
        <w:snapToGrid w:val="0"/>
        <w:spacing w:after="0"/>
        <w:jc w:val="both"/>
        <w:rPr>
          <w:rFonts w:ascii="Times New Roman" w:hAnsi="Times New Roman"/>
          <w:bCs/>
          <w:szCs w:val="20"/>
        </w:rPr>
      </w:pPr>
      <w:r>
        <w:rPr>
          <w:rFonts w:ascii="Times New Roman" w:hAnsi="Times New Roman"/>
          <w:bCs/>
          <w:szCs w:val="20"/>
          <w:lang w:eastAsia="zh-CN"/>
        </w:rPr>
        <w:t>Note</w:t>
      </w:r>
      <w:r>
        <w:rPr>
          <w:rFonts w:ascii="Times New Roman" w:hAnsi="Times New Roman"/>
          <w:bCs/>
          <w:szCs w:val="20"/>
        </w:rPr>
        <w:t>1: If only one value</w:t>
      </w:r>
      <w:r>
        <w:rPr>
          <w:rFonts w:ascii="Times New Roman" w:hAnsi="Times New Roman" w:eastAsia="等线"/>
          <w:szCs w:val="20"/>
          <w:lang w:eastAsia="zh-CN"/>
        </w:rPr>
        <w:t xml:space="preserve"> </w:t>
      </w:r>
      <w:r>
        <w:rPr>
          <w:rFonts w:ascii="Times New Roman" w:hAnsi="Times New Roman"/>
          <w:bCs/>
          <w:szCs w:val="20"/>
        </w:rPr>
        <w:t xml:space="preserve">is configured for </w:t>
      </w:r>
      <w:r>
        <w:rPr>
          <w:rFonts w:ascii="Times New Roman" w:hAnsi="Times New Roman" w:eastAsia="等线"/>
          <w:szCs w:val="20"/>
          <w:lang w:eastAsia="zh-CN"/>
        </w:rPr>
        <w:t>multiple PRACH transmissions</w:t>
      </w:r>
      <w:r>
        <w:rPr>
          <w:rFonts w:ascii="Times New Roman" w:hAnsi="Times New Roman"/>
          <w:bCs/>
          <w:szCs w:val="20"/>
        </w:rPr>
        <w:t>, then the number of valid ROs in the RO group is equal to this value.</w:t>
      </w:r>
    </w:p>
    <w:p>
      <w:pPr>
        <w:numPr>
          <w:ilvl w:val="2"/>
          <w:numId w:val="20"/>
        </w:numPr>
        <w:tabs>
          <w:tab w:val="left" w:pos="2835"/>
        </w:tabs>
        <w:autoSpaceDE w:val="0"/>
        <w:autoSpaceDN w:val="0"/>
        <w:adjustRightInd w:val="0"/>
        <w:snapToGrid w:val="0"/>
        <w:spacing w:after="0"/>
        <w:jc w:val="both"/>
        <w:rPr>
          <w:rFonts w:ascii="Times New Roman" w:hAnsi="Times New Roman"/>
          <w:bCs/>
          <w:szCs w:val="20"/>
        </w:rPr>
      </w:pPr>
      <w:r>
        <w:rPr>
          <w:rFonts w:ascii="Times New Roman" w:hAnsi="Times New Roman"/>
          <w:bCs/>
          <w:szCs w:val="20"/>
          <w:lang w:eastAsia="zh-CN"/>
        </w:rPr>
        <w:t xml:space="preserve">Note2: If multiple values are configured </w:t>
      </w:r>
      <w:r>
        <w:rPr>
          <w:rFonts w:ascii="Times New Roman" w:hAnsi="Times New Roman"/>
          <w:bCs/>
          <w:szCs w:val="20"/>
        </w:rPr>
        <w:t xml:space="preserve">for </w:t>
      </w:r>
      <w:r>
        <w:rPr>
          <w:rFonts w:ascii="Times New Roman" w:hAnsi="Times New Roman" w:eastAsia="等线"/>
          <w:szCs w:val="20"/>
          <w:lang w:eastAsia="zh-CN"/>
        </w:rPr>
        <w:t xml:space="preserve">multiple PRACH transmissions, for each value, the </w:t>
      </w:r>
      <w:r>
        <w:rPr>
          <w:rFonts w:ascii="Times New Roman" w:hAnsi="Times New Roman"/>
          <w:bCs/>
          <w:szCs w:val="20"/>
        </w:rPr>
        <w:t>number of valid ROs in the RO group is equal to the corresponding number of multiple PRACH transmissions.</w:t>
      </w:r>
    </w:p>
    <w:p>
      <w:pPr>
        <w:numPr>
          <w:ilvl w:val="2"/>
          <w:numId w:val="20"/>
        </w:numPr>
        <w:tabs>
          <w:tab w:val="left" w:pos="2835"/>
        </w:tabs>
        <w:autoSpaceDE w:val="0"/>
        <w:autoSpaceDN w:val="0"/>
        <w:adjustRightInd w:val="0"/>
        <w:snapToGrid w:val="0"/>
        <w:spacing w:after="0"/>
        <w:jc w:val="both"/>
        <w:rPr>
          <w:rFonts w:ascii="Times New Roman" w:hAnsi="Times New Roman"/>
          <w:bCs/>
          <w:szCs w:val="20"/>
        </w:rPr>
      </w:pPr>
      <w:r>
        <w:rPr>
          <w:rFonts w:ascii="Times New Roman" w:hAnsi="Times New Roman"/>
          <w:bCs/>
          <w:szCs w:val="20"/>
          <w:lang w:eastAsia="zh-CN"/>
        </w:rPr>
        <w:t>Note 3: Valid RO(s) refers to what is defined in existing specification.</w:t>
      </w:r>
    </w:p>
    <w:p>
      <w:pPr>
        <w:rPr>
          <w:rFonts w:eastAsia="等线"/>
          <w:highlight w:val="green"/>
          <w:lang w:eastAsia="zh-CN"/>
        </w:rPr>
      </w:pPr>
      <w:r>
        <w:rPr>
          <w:rFonts w:hint="eastAsia" w:eastAsia="等线"/>
          <w:highlight w:val="green"/>
          <w:lang w:eastAsia="zh-CN"/>
        </w:rPr>
        <w:t>A</w:t>
      </w:r>
      <w:r>
        <w:rPr>
          <w:rFonts w:eastAsia="等线"/>
          <w:highlight w:val="green"/>
          <w:lang w:eastAsia="zh-CN"/>
        </w:rPr>
        <w:t>greement</w:t>
      </w:r>
    </w:p>
    <w:p>
      <w:pPr>
        <w:rPr>
          <w:rFonts w:eastAsia="等线"/>
          <w:lang w:eastAsia="zh-CN"/>
        </w:rPr>
      </w:pPr>
      <w:r>
        <w:rPr>
          <w:rFonts w:eastAsia="等线"/>
          <w:lang w:eastAsia="zh-CN"/>
        </w:rPr>
        <w:t xml:space="preserve">Final LS </w:t>
      </w:r>
      <w:r>
        <w:fldChar w:fldCharType="begin"/>
      </w:r>
      <w:r>
        <w:instrText xml:space="preserve"> HYPERLINK "../Docs/R1-2304141.zip" </w:instrText>
      </w:r>
      <w:r>
        <w:fldChar w:fldCharType="separate"/>
      </w:r>
      <w:r>
        <w:rPr>
          <w:rStyle w:val="77"/>
          <w:rFonts w:eastAsia="等线"/>
          <w:lang w:eastAsia="zh-CN"/>
        </w:rPr>
        <w:t>R1-2304141</w:t>
      </w:r>
      <w:r>
        <w:rPr>
          <w:rStyle w:val="77"/>
          <w:rFonts w:eastAsia="等线"/>
          <w:lang w:eastAsia="zh-CN"/>
        </w:rPr>
        <w:fldChar w:fldCharType="end"/>
      </w:r>
      <w:r>
        <w:rPr>
          <w:rFonts w:eastAsia="等线"/>
          <w:lang w:eastAsia="zh-CN"/>
        </w:rPr>
        <w:t xml:space="preserve"> is approved.</w:t>
      </w:r>
    </w:p>
    <w:p>
      <w:pPr>
        <w:rPr>
          <w:rFonts w:ascii="Times New Roman" w:hAnsi="Times New Roman" w:eastAsia="宋体"/>
          <w:szCs w:val="21"/>
          <w:highlight w:val="green"/>
        </w:rPr>
      </w:pPr>
      <w:r>
        <w:rPr>
          <w:rFonts w:ascii="Times New Roman" w:hAnsi="Times New Roman" w:eastAsia="宋体"/>
          <w:szCs w:val="21"/>
          <w:highlight w:val="green"/>
        </w:rPr>
        <w:t>Agreement</w:t>
      </w:r>
    </w:p>
    <w:p>
      <w:pPr>
        <w:rPr>
          <w:rFonts w:ascii="Times New Roman" w:hAnsi="Times New Roman" w:eastAsia="宋体"/>
          <w:szCs w:val="21"/>
        </w:rPr>
      </w:pPr>
      <w:r>
        <w:rPr>
          <w:rFonts w:ascii="Times New Roman" w:hAnsi="Times New Roman" w:eastAsia="宋体"/>
          <w:szCs w:val="21"/>
        </w:rPr>
        <w:t>The starting point of RAR window is after the last symbol of the last valid RO in the RO group corresponding to the multiple PRACH transmissions.</w:t>
      </w:r>
    </w:p>
    <w:p>
      <w:pPr>
        <w:rPr>
          <w:rFonts w:ascii="Times New Roman" w:hAnsi="Times New Roman" w:eastAsia="宋体"/>
          <w:szCs w:val="21"/>
        </w:rPr>
      </w:pPr>
      <w:r>
        <w:rPr>
          <w:rFonts w:hint="eastAsia" w:ascii="Times New Roman" w:hAnsi="Times New Roman" w:eastAsia="宋体"/>
          <w:szCs w:val="21"/>
        </w:rPr>
        <w:t>Note</w:t>
      </w:r>
      <w:r>
        <w:rPr>
          <w:rFonts w:ascii="Times New Roman" w:hAnsi="Times New Roman" w:eastAsia="宋体"/>
          <w:szCs w:val="21"/>
        </w:rPr>
        <w:t>: Valid RO(s) refers to what is defined in existing specification, i.e., Section 8.1 in T</w:t>
      </w:r>
      <w:r>
        <w:rPr>
          <w:rFonts w:hint="eastAsia" w:ascii="Times New Roman" w:hAnsi="Times New Roman" w:eastAsia="宋体"/>
          <w:szCs w:val="21"/>
        </w:rPr>
        <w:t>S</w:t>
      </w:r>
      <w:r>
        <w:rPr>
          <w:rFonts w:ascii="Times New Roman" w:hAnsi="Times New Roman" w:eastAsia="宋体"/>
          <w:szCs w:val="21"/>
        </w:rPr>
        <w:t xml:space="preserve"> 38.213.</w:t>
      </w:r>
    </w:p>
    <w:p>
      <w:pPr>
        <w:rPr>
          <w:rFonts w:ascii="Times New Roman" w:hAnsi="Times New Roman" w:eastAsia="宋体"/>
          <w:szCs w:val="21"/>
        </w:rPr>
      </w:pPr>
      <w:r>
        <w:rPr>
          <w:rFonts w:ascii="Times New Roman" w:hAnsi="Times New Roman" w:eastAsia="宋体"/>
          <w:szCs w:val="21"/>
        </w:rPr>
        <w:t>Note: The last valid RO is irrespective of whether the PRACH transmission on the last valid RO in the RO group is dropped or not.</w:t>
      </w:r>
    </w:p>
    <w:p>
      <w:pPr>
        <w:rPr>
          <w:lang w:eastAsia="zh-CN"/>
        </w:rPr>
      </w:pPr>
    </w:p>
    <w:p>
      <w:pPr>
        <w:overflowPunct w:val="0"/>
        <w:autoSpaceDE w:val="0"/>
        <w:autoSpaceDN w:val="0"/>
        <w:adjustRightInd w:val="0"/>
        <w:spacing w:before="240" w:after="240" w:line="264" w:lineRule="auto"/>
        <w:jc w:val="both"/>
        <w:textAlignment w:val="baseline"/>
        <w:rPr>
          <w:rFonts w:ascii="Times New Roman" w:hAnsi="Times New Roman" w:eastAsia="宋体" w:cs="Times New Roman"/>
          <w:lang w:eastAsia="zh-CN"/>
        </w:rPr>
      </w:pPr>
      <w:r>
        <w:rPr>
          <w:rFonts w:ascii="Times New Roman" w:hAnsi="Times New Roman" w:cs="Times New Roman"/>
          <w:lang w:eastAsia="zh-CN"/>
        </w:rPr>
        <w:t xml:space="preserve">In this contribution, we further analyze the potential enhancements and provide our views on PRACH coverage enhancements. </w:t>
      </w:r>
    </w:p>
    <w:p>
      <w:pPr>
        <w:pStyle w:val="3"/>
        <w:keepNext w:val="0"/>
        <w:keepLines w:val="0"/>
        <w:widowControl w:val="0"/>
        <w:numPr>
          <w:ilvl w:val="0"/>
          <w:numId w:val="17"/>
        </w:numPr>
        <w:autoSpaceDE w:val="0"/>
        <w:autoSpaceDN w:val="0"/>
        <w:adjustRightInd w:val="0"/>
        <w:spacing w:after="120" w:afterLines="50" w:line="360" w:lineRule="auto"/>
        <w:jc w:val="both"/>
        <w:rPr>
          <w:rFonts w:ascii="Times New Roman" w:hAnsi="Times New Roman" w:eastAsia="黑体" w:cs="Times New Roman"/>
          <w:b/>
          <w:bCs/>
          <w:color w:val="auto"/>
          <w:sz w:val="22"/>
          <w:szCs w:val="22"/>
        </w:rPr>
      </w:pPr>
      <w:r>
        <w:rPr>
          <w:rFonts w:ascii="Times New Roman" w:hAnsi="Times New Roman" w:eastAsia="黑体" w:cs="Times New Roman"/>
          <w:b/>
          <w:bCs/>
          <w:color w:val="auto"/>
          <w:sz w:val="22"/>
          <w:szCs w:val="22"/>
        </w:rPr>
        <w:t>Discussion</w:t>
      </w:r>
    </w:p>
    <w:p>
      <w:pPr>
        <w:pStyle w:val="4"/>
        <w:numPr>
          <w:ilvl w:val="1"/>
          <w:numId w:val="17"/>
        </w:numPr>
        <w:rPr>
          <w:sz w:val="22"/>
          <w:szCs w:val="22"/>
        </w:rPr>
      </w:pPr>
      <w:r>
        <w:rPr>
          <w:sz w:val="22"/>
          <w:szCs w:val="22"/>
        </w:rPr>
        <w:t>Multiple PRACH transmissions with same beam</w:t>
      </w:r>
    </w:p>
    <w:p>
      <w:pPr>
        <w:pStyle w:val="6"/>
        <w:numPr>
          <w:ilvl w:val="2"/>
          <w:numId w:val="17"/>
        </w:numPr>
      </w:pPr>
      <w:r>
        <w:t>The pattern of multiple PRACH transmissions</w:t>
      </w:r>
    </w:p>
    <w:p>
      <w:pPr>
        <w:pStyle w:val="151"/>
        <w:spacing w:after="120" w:afterLines="50"/>
        <w:jc w:val="both"/>
        <w:rPr>
          <w:rFonts w:ascii="Times New Roman" w:hAnsi="Times New Roman" w:eastAsiaTheme="minorEastAsia"/>
          <w:sz w:val="22"/>
          <w:szCs w:val="22"/>
          <w:lang w:eastAsia="zh-CN"/>
        </w:rPr>
      </w:pPr>
      <w:r>
        <w:rPr>
          <w:rFonts w:ascii="Times New Roman" w:hAnsi="Times New Roman" w:eastAsiaTheme="minorEastAsia"/>
          <w:sz w:val="22"/>
          <w:szCs w:val="22"/>
          <w:lang w:eastAsia="zh-CN"/>
        </w:rPr>
        <w:t xml:space="preserve">In current spec, </w:t>
      </w:r>
      <w:r>
        <w:rPr>
          <w:rFonts w:ascii="Times New Roman" w:hAnsi="Times New Roman"/>
          <w:sz w:val="22"/>
          <w:szCs w:val="22"/>
          <w:lang w:val="en-GB" w:eastAsia="zh-CN"/>
        </w:rPr>
        <w:t>RO resources (time and frequency) for single PRACH transmission is determined based on PRACH resources table and the common configuration parameters for PRACH.</w:t>
      </w:r>
      <w:r>
        <w:rPr>
          <w:rFonts w:ascii="Times New Roman" w:hAnsi="Times New Roman" w:eastAsiaTheme="minorEastAsia"/>
          <w:sz w:val="22"/>
          <w:szCs w:val="22"/>
          <w:lang w:eastAsia="zh-CN"/>
        </w:rPr>
        <w:t xml:space="preserve"> For time domain resources, one RO or multiple ROs can be configured to UE within a PRACH slot, and for frequency domain resources 1, 2, 4 or 8 FDMed PRACH resources can be configured, </w:t>
      </w:r>
      <w:r>
        <w:rPr>
          <w:rFonts w:hint="eastAsia" w:ascii="Times New Roman" w:hAnsi="Times New Roman" w:eastAsiaTheme="minorEastAsia"/>
          <w:sz w:val="22"/>
          <w:szCs w:val="22"/>
          <w:lang w:eastAsia="zh-CN"/>
        </w:rPr>
        <w:t>and</w:t>
      </w:r>
      <w:r>
        <w:rPr>
          <w:rFonts w:ascii="Times New Roman" w:hAnsi="Times New Roman" w:eastAsiaTheme="minorEastAsia"/>
          <w:sz w:val="22"/>
          <w:szCs w:val="22"/>
          <w:lang w:eastAsia="zh-CN"/>
        </w:rPr>
        <w:t xml:space="preserve"> re</w:t>
      </w:r>
      <w:r>
        <w:rPr>
          <w:rFonts w:hint="eastAsia" w:ascii="Times New Roman" w:hAnsi="Times New Roman" w:eastAsiaTheme="minorEastAsia"/>
          <w:sz w:val="22"/>
          <w:szCs w:val="22"/>
          <w:lang w:eastAsia="zh-CN"/>
        </w:rPr>
        <w:t>s</w:t>
      </w:r>
      <w:r>
        <w:rPr>
          <w:rFonts w:ascii="Times New Roman" w:hAnsi="Times New Roman" w:eastAsiaTheme="minorEastAsia"/>
          <w:sz w:val="22"/>
          <w:szCs w:val="22"/>
          <w:lang w:eastAsia="zh-CN"/>
        </w:rPr>
        <w:t>ource is consecutive in frequency domain when the configured resource in frequency domain is more than one. If multiple PRACH transmissions is enabled, to avo</w:t>
      </w:r>
      <w:r>
        <w:rPr>
          <w:rFonts w:hint="eastAsia" w:ascii="Times New Roman" w:hAnsi="Times New Roman" w:eastAsiaTheme="minorEastAsia"/>
          <w:sz w:val="22"/>
          <w:szCs w:val="22"/>
          <w:lang w:eastAsia="zh-CN"/>
        </w:rPr>
        <w:t>i</w:t>
      </w:r>
      <w:r>
        <w:rPr>
          <w:rFonts w:ascii="Times New Roman" w:hAnsi="Times New Roman" w:eastAsiaTheme="minorEastAsia"/>
          <w:sz w:val="22"/>
          <w:szCs w:val="22"/>
          <w:lang w:eastAsia="zh-CN"/>
        </w:rPr>
        <w:t xml:space="preserve">d ambiguous between gNB and UE, the PRACH repetition pattern within a RACH periodic needs to be determined. Both of time domain mapping first or frequency domain mapping first can be considered. However, multiple PRACH transmissions in frequency domain decrease the power spectrum density, the performance for PRACH receives will be limited. As a result, time mapping based for multiple PRACH transmissions is prefer. To further achieve more gain of coverage, the frequency selection gain can also be taken into consideration, as a result, time based mapping with different frequency resources can be considered for multiple PRACH transmission. </w:t>
      </w:r>
    </w:p>
    <w:p>
      <w:pPr>
        <w:spacing w:after="120" w:afterLines="50"/>
        <w:jc w:val="both"/>
        <w:rPr>
          <w:rFonts w:ascii="Times New Roman" w:hAnsi="Times New Roman"/>
          <w:b/>
          <w:i/>
          <w:lang w:eastAsia="zh-CN"/>
        </w:rPr>
      </w:pPr>
      <w:r>
        <w:rPr>
          <w:rFonts w:ascii="Times New Roman" w:hAnsi="Times New Roman" w:cs="Times New Roman"/>
          <w:b/>
          <w:i/>
          <w:lang w:eastAsia="zh-CN"/>
        </w:rPr>
        <w:t>Propo</w:t>
      </w:r>
      <w:r>
        <w:rPr>
          <w:rFonts w:hint="eastAsia" w:ascii="Times New Roman" w:hAnsi="Times New Roman" w:cs="Times New Roman"/>
          <w:b/>
          <w:i/>
          <w:lang w:eastAsia="zh-CN"/>
        </w:rPr>
        <w:t>s</w:t>
      </w:r>
      <w:r>
        <w:rPr>
          <w:rFonts w:ascii="Times New Roman" w:hAnsi="Times New Roman" w:cs="Times New Roman"/>
          <w:b/>
          <w:i/>
          <w:lang w:eastAsia="zh-CN"/>
        </w:rPr>
        <w:t>al 1: Time based mapping mechanism with frequency offset between ROs</w:t>
      </w:r>
      <w:r>
        <w:rPr>
          <w:rFonts w:ascii="Times New Roman" w:hAnsi="Times New Roman"/>
          <w:b/>
          <w:i/>
          <w:lang w:eastAsia="zh-CN"/>
        </w:rPr>
        <w:t xml:space="preserve"> for </w:t>
      </w:r>
      <w:r>
        <w:rPr>
          <w:rFonts w:ascii="Times New Roman" w:hAnsi="Times New Roman" w:cs="Times New Roman"/>
          <w:b/>
          <w:i/>
          <w:lang w:eastAsia="zh-CN"/>
        </w:rPr>
        <w:t>multiple PRACH transmissions can be</w:t>
      </w:r>
      <w:r>
        <w:rPr>
          <w:rFonts w:ascii="Times New Roman" w:hAnsi="Times New Roman"/>
          <w:b/>
          <w:i/>
          <w:lang w:eastAsia="zh-CN"/>
        </w:rPr>
        <w:t xml:space="preserve"> considered.</w:t>
      </w:r>
    </w:p>
    <w:p>
      <w:pPr>
        <w:pStyle w:val="6"/>
        <w:ind w:left="0" w:firstLine="0"/>
      </w:pPr>
      <w:r>
        <w:t>2.1.2 Relationship between RO and SSBs</w:t>
      </w:r>
    </w:p>
    <w:p>
      <w:pPr>
        <w:pStyle w:val="151"/>
        <w:spacing w:after="120" w:afterLines="50"/>
        <w:jc w:val="both"/>
        <w:rPr>
          <w:rFonts w:ascii="Times New Roman" w:hAnsi="Times New Roman"/>
          <w:sz w:val="22"/>
          <w:szCs w:val="22"/>
          <w:lang w:eastAsia="ko-KR"/>
        </w:rPr>
      </w:pPr>
      <w:r>
        <w:rPr>
          <w:rFonts w:ascii="Times New Roman" w:hAnsi="Times New Roman" w:eastAsia="宋体"/>
          <w:color w:val="000000"/>
          <w:sz w:val="22"/>
          <w:szCs w:val="22"/>
        </w:rPr>
        <w:t xml:space="preserve">In current spec, for RACH access procedure, the beam information is carried by RACH occasion implicitly. However, if PRACH repetition transmissions is enabled and when the number of the repetition is large than 1, with current spec, more than one SSB by the ROs for an attempt of multiple PRACH transmissions will be indicated, this will be caused confusion to gNB to determine the best beam  received from  UE. As a result, the relationship between SSB and ROs needs to be further studied. </w:t>
      </w:r>
    </w:p>
    <w:p>
      <w:pPr>
        <w:pStyle w:val="151"/>
        <w:spacing w:after="120" w:afterLines="50"/>
        <w:jc w:val="both"/>
        <w:rPr>
          <w:rFonts w:ascii="Times New Roman" w:hAnsi="Times New Roman" w:eastAsiaTheme="minorEastAsia"/>
          <w:b/>
          <w:i/>
          <w:sz w:val="22"/>
          <w:szCs w:val="22"/>
          <w:lang w:eastAsia="zh-CN"/>
        </w:rPr>
      </w:pPr>
      <w:r>
        <w:rPr>
          <w:rFonts w:ascii="Times New Roman" w:hAnsi="Times New Roman"/>
          <w:b/>
          <w:i/>
          <w:sz w:val="22"/>
          <w:szCs w:val="22"/>
          <w:lang w:eastAsia="ko-KR"/>
        </w:rPr>
        <w:t xml:space="preserve">Proposal 2: The relationship between ROs and SSBs </w:t>
      </w:r>
      <w:r>
        <w:rPr>
          <w:rFonts w:ascii="Times New Roman" w:hAnsi="Times New Roman" w:eastAsiaTheme="minorEastAsia"/>
          <w:b/>
          <w:i/>
          <w:sz w:val="22"/>
          <w:szCs w:val="22"/>
          <w:lang w:eastAsia="zh-CN"/>
        </w:rPr>
        <w:t>should be studied when multiple PRACH transmiss</w:t>
      </w:r>
      <w:r>
        <w:rPr>
          <w:rFonts w:hint="eastAsia" w:ascii="Times New Roman" w:hAnsi="Times New Roman" w:eastAsiaTheme="minorEastAsia"/>
          <w:b/>
          <w:i/>
          <w:sz w:val="22"/>
          <w:szCs w:val="22"/>
          <w:lang w:eastAsia="zh-CN"/>
        </w:rPr>
        <w:t>i</w:t>
      </w:r>
      <w:r>
        <w:rPr>
          <w:rFonts w:ascii="Times New Roman" w:hAnsi="Times New Roman" w:eastAsiaTheme="minorEastAsia"/>
          <w:b/>
          <w:i/>
          <w:sz w:val="22"/>
          <w:szCs w:val="22"/>
          <w:lang w:eastAsia="zh-CN"/>
        </w:rPr>
        <w:t xml:space="preserve">ons is enabled. </w:t>
      </w:r>
    </w:p>
    <w:p>
      <w:pPr>
        <w:pStyle w:val="6"/>
        <w:ind w:left="0" w:firstLine="0"/>
      </w:pPr>
      <w:r>
        <w:t>2.1.3 RA-RNTI determined</w:t>
      </w:r>
    </w:p>
    <w:p>
      <w:pPr>
        <w:spacing w:after="120" w:afterLines="50"/>
        <w:jc w:val="both"/>
        <w:rPr>
          <w:rFonts w:ascii="Times New Roman" w:hAnsi="Times New Roman" w:eastAsia="宋体" w:cs="Times New Roman"/>
        </w:rPr>
      </w:pPr>
      <w:r>
        <w:rPr>
          <w:rFonts w:ascii="Times New Roman" w:hAnsi="Times New Roman" w:eastAsia="宋体" w:cs="Times New Roman"/>
          <w:color w:val="000000"/>
          <w:lang w:eastAsia="zh-CN"/>
        </w:rPr>
        <w:t xml:space="preserve">In previous meetings, it was agreed that </w:t>
      </w:r>
      <w:r>
        <w:rPr>
          <w:rFonts w:ascii="Times New Roman" w:hAnsi="Times New Roman" w:eastAsia="宋体"/>
          <w:szCs w:val="21"/>
        </w:rPr>
        <w:t>the starting point of RAR window is after the last symbol of the last valid RO in the RO</w:t>
      </w:r>
      <w:r>
        <w:rPr>
          <w:rFonts w:hint="eastAsia" w:ascii="Times New Roman" w:hAnsi="Times New Roman" w:eastAsia="宋体"/>
          <w:szCs w:val="21"/>
          <w:lang w:val="en-US" w:eastAsia="zh-CN"/>
        </w:rPr>
        <w:t>s</w:t>
      </w:r>
      <w:r>
        <w:rPr>
          <w:rFonts w:ascii="Times New Roman" w:hAnsi="Times New Roman" w:eastAsia="宋体"/>
          <w:szCs w:val="21"/>
        </w:rPr>
        <w:t xml:space="preserve"> group corresponding to the multiple PRACH transmissions. </w:t>
      </w:r>
      <w:r>
        <w:rPr>
          <w:rFonts w:ascii="Times New Roman" w:hAnsi="Times New Roman" w:eastAsia="宋体" w:cs="Times New Roman"/>
        </w:rPr>
        <w:t xml:space="preserve">Similarly, the RA-RNTI for Msg2 can be reused the same RO. </w:t>
      </w:r>
    </w:p>
    <w:p>
      <w:pPr>
        <w:pStyle w:val="151"/>
        <w:spacing w:after="120" w:afterLines="50"/>
        <w:jc w:val="both"/>
        <w:rPr>
          <w:rFonts w:ascii="Times New Roman" w:hAnsi="Times New Roman" w:eastAsia="宋体"/>
          <w:b/>
          <w:i/>
          <w:sz w:val="22"/>
          <w:szCs w:val="22"/>
        </w:rPr>
      </w:pPr>
      <w:r>
        <w:rPr>
          <w:rFonts w:ascii="Times New Roman" w:hAnsi="Times New Roman"/>
          <w:b/>
          <w:i/>
          <w:sz w:val="22"/>
          <w:szCs w:val="22"/>
          <w:lang w:val="en-GB" w:eastAsia="zh-CN"/>
        </w:rPr>
        <w:t>Proposal 3:</w:t>
      </w:r>
      <w:r>
        <w:rPr>
          <w:rFonts w:hint="eastAsia" w:ascii="Times New Roman" w:hAnsi="Times New Roman" w:eastAsiaTheme="minorEastAsia"/>
          <w:b/>
          <w:i/>
          <w:sz w:val="22"/>
          <w:szCs w:val="22"/>
          <w:lang w:val="en-GB" w:eastAsia="zh-CN"/>
        </w:rPr>
        <w:t xml:space="preserve"> </w:t>
      </w:r>
      <w:r>
        <w:rPr>
          <w:rFonts w:ascii="Times New Roman" w:hAnsi="Times New Roman" w:eastAsiaTheme="minorEastAsia"/>
          <w:b/>
          <w:i/>
          <w:sz w:val="22"/>
          <w:szCs w:val="22"/>
          <w:lang w:val="en-GB" w:eastAsia="zh-CN"/>
        </w:rPr>
        <w:t>The RA-RNTI for Msg</w:t>
      </w:r>
      <w:r>
        <w:rPr>
          <w:rFonts w:hint="eastAsia" w:ascii="Times New Roman" w:hAnsi="Times New Roman" w:eastAsiaTheme="minorEastAsia"/>
          <w:b/>
          <w:i/>
          <w:sz w:val="22"/>
          <w:szCs w:val="22"/>
          <w:lang w:eastAsia="zh-CN"/>
        </w:rPr>
        <w:t>2</w:t>
      </w:r>
      <w:r>
        <w:rPr>
          <w:rFonts w:ascii="Times New Roman" w:hAnsi="Times New Roman" w:eastAsiaTheme="minorEastAsia"/>
          <w:b/>
          <w:i/>
          <w:sz w:val="22"/>
          <w:szCs w:val="22"/>
          <w:lang w:val="en-GB" w:eastAsia="zh-CN"/>
        </w:rPr>
        <w:t xml:space="preserve"> can be determined based on the </w:t>
      </w:r>
      <w:r>
        <w:rPr>
          <w:rFonts w:ascii="Times New Roman" w:hAnsi="Times New Roman" w:eastAsia="宋体"/>
          <w:b/>
          <w:i/>
          <w:sz w:val="22"/>
          <w:szCs w:val="22"/>
        </w:rPr>
        <w:t>last valid RO in the RO</w:t>
      </w:r>
      <w:r>
        <w:rPr>
          <w:rFonts w:hint="eastAsia" w:ascii="Times New Roman" w:hAnsi="Times New Roman" w:eastAsia="宋体"/>
          <w:b/>
          <w:i/>
          <w:sz w:val="22"/>
          <w:szCs w:val="22"/>
          <w:lang w:val="en-US" w:eastAsia="zh-CN"/>
        </w:rPr>
        <w:t>s</w:t>
      </w:r>
      <w:r>
        <w:rPr>
          <w:rFonts w:ascii="Times New Roman" w:hAnsi="Times New Roman" w:eastAsia="宋体"/>
          <w:b/>
          <w:i/>
          <w:sz w:val="22"/>
          <w:szCs w:val="22"/>
        </w:rPr>
        <w:t xml:space="preserve"> group corresponding to the multiple PRACH transmissions.</w:t>
      </w:r>
    </w:p>
    <w:p>
      <w:pPr>
        <w:pStyle w:val="6"/>
        <w:rPr>
          <w:rFonts w:eastAsia="宋体"/>
        </w:rPr>
      </w:pPr>
      <w:r>
        <w:rPr>
          <w:rFonts w:eastAsia="宋体"/>
        </w:rPr>
        <w:t xml:space="preserve">2.1.4 </w:t>
      </w:r>
      <w:r>
        <w:t>Multiple PRACH transmissions for CFRA</w:t>
      </w:r>
    </w:p>
    <w:p>
      <w:pPr>
        <w:pStyle w:val="151"/>
        <w:spacing w:after="120" w:afterLines="50"/>
        <w:jc w:val="both"/>
        <w:rPr>
          <w:rFonts w:ascii="Times New Roman" w:hAnsi="Times New Roman"/>
          <w:sz w:val="22"/>
          <w:szCs w:val="22"/>
        </w:rPr>
      </w:pPr>
      <w:r>
        <w:rPr>
          <w:rFonts w:ascii="Times New Roman" w:hAnsi="Times New Roman"/>
          <w:sz w:val="22"/>
          <w:szCs w:val="22"/>
          <w:lang w:eastAsia="zh-CN"/>
        </w:rPr>
        <w:t xml:space="preserve">It’s reasonable to support CFRA with multiple PRACH transmission due to the UE located at the cell edge or move to a poor coverage area, </w:t>
      </w:r>
      <w:r>
        <w:rPr>
          <w:rFonts w:ascii="Times New Roman" w:hAnsi="Times New Roman"/>
          <w:sz w:val="22"/>
          <w:szCs w:val="22"/>
        </w:rPr>
        <w:t>applying multiple PRACH transmissions for CFRA can improve capacity of coverage, in addition, for flexible and dynamic to indicate the number of multiple PRACH transmissions, the repetition number of multiple PRACH transmission for CFRA can be indicated by the corresponding trigger DCI.</w:t>
      </w:r>
      <w:bookmarkStart w:id="4" w:name="_GoBack"/>
      <w:bookmarkEnd w:id="4"/>
    </w:p>
    <w:p>
      <w:pPr>
        <w:pStyle w:val="151"/>
        <w:spacing w:after="120" w:afterLines="50"/>
        <w:jc w:val="both"/>
        <w:rPr>
          <w:rFonts w:ascii="Times New Roman" w:hAnsi="Times New Roman"/>
          <w:b/>
          <w:i/>
          <w:sz w:val="22"/>
          <w:szCs w:val="22"/>
          <w:lang w:val="en-GB" w:eastAsia="zh-CN"/>
        </w:rPr>
      </w:pPr>
      <w:r>
        <w:rPr>
          <w:rFonts w:ascii="Times New Roman" w:hAnsi="Times New Roman"/>
          <w:b/>
          <w:i/>
          <w:sz w:val="22"/>
          <w:szCs w:val="22"/>
        </w:rPr>
        <w:t xml:space="preserve">Proposal 4: Multiple PRACH transmissions for CFRA should be supported. </w:t>
      </w:r>
    </w:p>
    <w:p>
      <w:pPr>
        <w:pStyle w:val="4"/>
        <w:numPr>
          <w:ilvl w:val="1"/>
          <w:numId w:val="17"/>
        </w:numPr>
        <w:rPr>
          <w:sz w:val="22"/>
          <w:szCs w:val="22"/>
        </w:rPr>
      </w:pPr>
      <w:r>
        <w:rPr>
          <w:sz w:val="22"/>
          <w:szCs w:val="22"/>
        </w:rPr>
        <w:t>Multiple PRACH transmissions with different beams</w:t>
      </w:r>
    </w:p>
    <w:p>
      <w:pPr>
        <w:jc w:val="both"/>
        <w:rPr>
          <w:rFonts w:ascii="Times New Roman" w:hAnsi="Times New Roman" w:cs="Times New Roman"/>
          <w:lang w:eastAsia="zh-CN"/>
        </w:rPr>
      </w:pPr>
      <w:r>
        <w:rPr>
          <w:rFonts w:ascii="Times New Roman" w:hAnsi="Times New Roman" w:cs="Times New Roman"/>
          <w:lang w:eastAsia="zh-CN"/>
        </w:rPr>
        <w:t xml:space="preserve">According to the evaluation results in TR 38.830 [1], for rural 4GHz TDD NLOS O2I with ISD =1732m scenario, which is the worst coverage scenario in FR1 due to consideration of the penetration loss of O2I, the performance gap of PRACH B4 is based on MPL from the target value is -5.72dB.  As show in TR 38.830 [1], about </w:t>
      </w:r>
      <w:r>
        <w:rPr>
          <w:rFonts w:ascii="Times New Roman" w:hAnsi="Times New Roman" w:eastAsia="Times New Roman" w:cs="Times New Roman"/>
          <w:lang w:eastAsia="en-IN"/>
        </w:rPr>
        <w:t>3.7 dB</w:t>
      </w:r>
      <w:r>
        <w:rPr>
          <w:rFonts w:ascii="Times New Roman" w:hAnsi="Times New Roman" w:eastAsia="Times New Roman" w:cs="Times New Roman"/>
          <w:lang w:eastAsia="zh-CN"/>
        </w:rPr>
        <w:t xml:space="preserve"> and </w:t>
      </w:r>
      <w:r>
        <w:rPr>
          <w:rFonts w:ascii="Times New Roman" w:hAnsi="Times New Roman" w:eastAsia="Times New Roman" w:cs="Times New Roman"/>
          <w:lang w:eastAsia="en-IN"/>
        </w:rPr>
        <w:t>5.2 dB</w:t>
      </w:r>
      <w:r>
        <w:rPr>
          <w:rFonts w:ascii="Times New Roman" w:hAnsi="Times New Roman" w:eastAsia="Times New Roman" w:cs="Times New Roman"/>
          <w:lang w:eastAsia="zh-CN"/>
        </w:rPr>
        <w:t xml:space="preserve"> gain when performing 2 and 4 PRACH transmissions with the same transmission beam respectively at 4 GHz in urban scenario and 2 </w:t>
      </w:r>
      <w:r>
        <w:rPr>
          <w:rFonts w:ascii="Times New Roman" w:hAnsi="Times New Roman" w:eastAsia="Times New Roman" w:cs="Times New Roman"/>
          <w:lang w:eastAsia="en-IN"/>
        </w:rPr>
        <w:t>dB</w:t>
      </w:r>
      <w:r>
        <w:rPr>
          <w:rFonts w:ascii="Times New Roman" w:hAnsi="Times New Roman" w:eastAsia="Times New Roman" w:cs="Times New Roman"/>
          <w:lang w:eastAsia="zh-CN"/>
        </w:rPr>
        <w:t xml:space="preserve"> gain when performing 2 PRACH transmissions with different transmission beams at 2 GHz in rural scenario. Compare with the gap of PRACH B4, 8 repetitions is enough for PRACH coverage enhancement in FR1. F</w:t>
      </w:r>
      <w:r>
        <w:rPr>
          <w:rFonts w:ascii="Times New Roman" w:hAnsi="Times New Roman" w:eastAsia="宋体" w:cs="Times New Roman"/>
          <w:lang w:eastAsia="zh-CN"/>
        </w:rPr>
        <w:t xml:space="preserve">or FR2, the performance gap of PRACH B4 from the target value is about -20.3 dB, however, this is a huge gap only based on </w:t>
      </w:r>
      <w:r>
        <w:rPr>
          <w:rFonts w:ascii="Times New Roman" w:hAnsi="Times New Roman" w:cs="Times New Roman"/>
          <w:lang w:eastAsia="zh-CN"/>
        </w:rPr>
        <w:t>reception combination of multiple PRACH transmissions</w:t>
      </w:r>
      <w:r>
        <w:rPr>
          <w:rFonts w:hint="eastAsia" w:ascii="Times New Roman" w:hAnsi="Times New Roman" w:cs="Times New Roman"/>
          <w:lang w:eastAsia="zh-CN"/>
        </w:rPr>
        <w:t xml:space="preserve">, </w:t>
      </w:r>
      <w:r>
        <w:rPr>
          <w:rFonts w:ascii="Times New Roman" w:hAnsi="Times New Roman" w:cs="Times New Roman"/>
          <w:lang w:eastAsia="zh-CN"/>
        </w:rPr>
        <w:t>achieve more beam</w:t>
      </w:r>
      <w:r>
        <w:rPr>
          <w:rFonts w:hint="eastAsia" w:ascii="Times New Roman" w:hAnsi="Times New Roman" w:cs="Times New Roman"/>
          <w:lang w:eastAsia="zh-CN"/>
        </w:rPr>
        <w:t xml:space="preserve"> </w:t>
      </w:r>
      <w:r>
        <w:rPr>
          <w:rFonts w:ascii="Times New Roman" w:hAnsi="Times New Roman" w:cs="Times New Roman"/>
          <w:lang w:eastAsia="zh-CN"/>
        </w:rPr>
        <w:t>forming gain</w:t>
      </w:r>
      <w:r>
        <w:rPr>
          <w:rFonts w:hint="eastAsia" w:ascii="Times New Roman" w:hAnsi="Times New Roman" w:cs="Times New Roman"/>
          <w:lang w:eastAsia="zh-CN"/>
        </w:rPr>
        <w:t xml:space="preserve"> is a potential way, th</w:t>
      </w:r>
      <w:r>
        <w:rPr>
          <w:rFonts w:ascii="Times New Roman" w:hAnsi="Times New Roman" w:cs="Times New Roman"/>
          <w:lang w:eastAsia="zh-CN"/>
        </w:rPr>
        <w:t>us,</w:t>
      </w:r>
      <w:r>
        <w:rPr>
          <w:rFonts w:hint="eastAsia" w:ascii="Times New Roman" w:hAnsi="Times New Roman" w:cs="Times New Roman"/>
          <w:lang w:eastAsia="zh-CN"/>
        </w:rPr>
        <w:t xml:space="preserve"> </w:t>
      </w:r>
      <w:r>
        <w:rPr>
          <w:rFonts w:ascii="Times New Roman" w:hAnsi="Times New Roman" w:cs="Times New Roman"/>
          <w:lang w:eastAsia="zh-CN"/>
        </w:rPr>
        <w:t>multiple PRACH transmission</w:t>
      </w:r>
      <w:r>
        <w:rPr>
          <w:rFonts w:hint="eastAsia" w:ascii="Times New Roman" w:hAnsi="Times New Roman" w:cs="Times New Roman"/>
          <w:lang w:eastAsia="zh-CN"/>
        </w:rPr>
        <w:t xml:space="preserve"> with more than one beams</w:t>
      </w:r>
      <w:r>
        <w:rPr>
          <w:rFonts w:ascii="Times New Roman" w:hAnsi="Times New Roman" w:cs="Times New Roman"/>
          <w:lang w:eastAsia="zh-CN"/>
        </w:rPr>
        <w:t xml:space="preserve"> can be considered. </w:t>
      </w:r>
    </w:p>
    <w:p>
      <w:pPr>
        <w:jc w:val="both"/>
        <w:rPr>
          <w:rFonts w:ascii="Times New Roman" w:hAnsi="Times New Roman" w:cs="Times New Roman"/>
          <w:b/>
          <w:i/>
          <w:lang w:eastAsia="zh-CN"/>
        </w:rPr>
      </w:pPr>
      <w:r>
        <w:rPr>
          <w:rFonts w:ascii="Times New Roman" w:hAnsi="Times New Roman" w:cs="Times New Roman"/>
          <w:b/>
          <w:i/>
          <w:lang w:eastAsia="zh-CN"/>
        </w:rPr>
        <w:t xml:space="preserve">Proposal 5: Multiple PRACH transmissions with different beams can be considered for coverage enhancement. </w:t>
      </w:r>
    </w:p>
    <w:p>
      <w:pPr>
        <w:jc w:val="both"/>
        <w:rPr>
          <w:rFonts w:ascii="Times New Roman" w:hAnsi="Times New Roman" w:cs="Times New Roman"/>
        </w:rPr>
      </w:pPr>
      <w:r>
        <w:rPr>
          <w:rFonts w:ascii="Times New Roman" w:hAnsi="Times New Roman" w:cs="Times New Roman"/>
        </w:rPr>
        <w:t xml:space="preserve">In current specification, for initial access procedure, gNB broadcast the system information based on different SSBs, and the SSB index is indicated by the different DMRS sequences and explicit 3bits, then UE choose a RO and preamble to transmit PRACH and the corresponding SSB index is indicated by the PRACH resources implicitly. When multiple PRACH transmissions with different beams is enabled, naturally, the refined beam can also be used for Msg 3 and Msg 5 transmission to further improve the coverage capacity. With this way, the best beam from UE side </w:t>
      </w:r>
      <w:r>
        <w:rPr>
          <w:rFonts w:hint="eastAsia" w:ascii="Times New Roman" w:hAnsi="Times New Roman" w:cs="Times New Roman"/>
          <w:lang w:eastAsia="zh-CN"/>
        </w:rPr>
        <w:t>need to</w:t>
      </w:r>
      <w:r>
        <w:rPr>
          <w:rFonts w:ascii="Times New Roman" w:hAnsi="Times New Roman" w:cs="Times New Roman"/>
        </w:rPr>
        <w:t xml:space="preserve"> be indicated by RAR. </w:t>
      </w:r>
    </w:p>
    <w:p>
      <w:pPr>
        <w:jc w:val="both"/>
        <w:rPr>
          <w:rFonts w:ascii="Times New Roman" w:hAnsi="Times New Roman" w:cs="Times New Roman"/>
          <w:b/>
          <w:i/>
        </w:rPr>
      </w:pPr>
      <w:r>
        <w:rPr>
          <w:rFonts w:ascii="Times New Roman" w:hAnsi="Times New Roman" w:cs="Times New Roman"/>
          <w:b/>
          <w:i/>
        </w:rPr>
        <w:t>Proposal 6: The refined beam from UE side can be indicated by RAR when multiple PRACH transmission</w:t>
      </w:r>
      <w:r>
        <w:rPr>
          <w:rFonts w:hint="eastAsia" w:ascii="Times New Roman" w:hAnsi="Times New Roman" w:cs="Times New Roman"/>
          <w:b/>
          <w:i/>
          <w:lang w:eastAsia="zh-CN"/>
        </w:rPr>
        <w:t>s</w:t>
      </w:r>
      <w:r>
        <w:rPr>
          <w:rFonts w:ascii="Times New Roman" w:hAnsi="Times New Roman" w:cs="Times New Roman"/>
          <w:b/>
          <w:i/>
        </w:rPr>
        <w:t xml:space="preserve"> with more than one beam is enabled. </w:t>
      </w:r>
    </w:p>
    <w:p>
      <w:pPr>
        <w:pStyle w:val="3"/>
        <w:keepNext w:val="0"/>
        <w:keepLines w:val="0"/>
        <w:widowControl w:val="0"/>
        <w:numPr>
          <w:ilvl w:val="0"/>
          <w:numId w:val="17"/>
        </w:numPr>
        <w:autoSpaceDE w:val="0"/>
        <w:autoSpaceDN w:val="0"/>
        <w:adjustRightInd w:val="0"/>
        <w:spacing w:after="120" w:afterLines="50" w:line="360" w:lineRule="auto"/>
        <w:jc w:val="both"/>
        <w:rPr>
          <w:rFonts w:ascii="Times New Roman" w:hAnsi="Times New Roman" w:eastAsia="黑体" w:cs="Times New Roman"/>
          <w:b/>
          <w:bCs/>
          <w:color w:val="auto"/>
          <w:sz w:val="22"/>
          <w:szCs w:val="22"/>
        </w:rPr>
      </w:pPr>
      <w:r>
        <w:rPr>
          <w:rFonts w:ascii="Times New Roman" w:hAnsi="Times New Roman" w:eastAsia="黑体" w:cs="Times New Roman"/>
          <w:b/>
          <w:bCs/>
          <w:color w:val="auto"/>
          <w:sz w:val="22"/>
          <w:szCs w:val="22"/>
        </w:rPr>
        <w:t>Conclusion</w:t>
      </w:r>
    </w:p>
    <w:p>
      <w:pPr>
        <w:jc w:val="both"/>
        <w:rPr>
          <w:rFonts w:ascii="Times New Roman" w:hAnsi="Times New Roman" w:cs="Times New Roman"/>
          <w:lang w:eastAsia="zh-CN"/>
        </w:rPr>
      </w:pPr>
      <w:r>
        <w:rPr>
          <w:rFonts w:ascii="Times New Roman" w:hAnsi="Times New Roman" w:cs="Times New Roman"/>
          <w:lang w:eastAsia="zh-CN"/>
        </w:rPr>
        <w:t>Based on the above analysis, the following proposals have been made:</w:t>
      </w:r>
    </w:p>
    <w:p>
      <w:pPr>
        <w:spacing w:after="120" w:afterLines="50"/>
        <w:jc w:val="both"/>
        <w:rPr>
          <w:rFonts w:ascii="Times New Roman" w:hAnsi="Times New Roman" w:cs="Times New Roman"/>
          <w:b/>
          <w:i/>
          <w:lang w:eastAsia="zh-CN"/>
        </w:rPr>
      </w:pPr>
      <w:r>
        <w:rPr>
          <w:rFonts w:ascii="Times New Roman" w:hAnsi="Times New Roman" w:cs="Times New Roman"/>
          <w:b/>
          <w:i/>
          <w:lang w:eastAsia="zh-CN"/>
        </w:rPr>
        <w:t>Propo</w:t>
      </w:r>
      <w:r>
        <w:rPr>
          <w:rFonts w:hint="eastAsia" w:ascii="Times New Roman" w:hAnsi="Times New Roman" w:cs="Times New Roman"/>
          <w:b/>
          <w:i/>
          <w:lang w:eastAsia="zh-CN"/>
        </w:rPr>
        <w:t>s</w:t>
      </w:r>
      <w:r>
        <w:rPr>
          <w:rFonts w:ascii="Times New Roman" w:hAnsi="Times New Roman" w:cs="Times New Roman"/>
          <w:b/>
          <w:i/>
          <w:lang w:eastAsia="zh-CN"/>
        </w:rPr>
        <w:t>al 1: Time based mapping mechanism with frequency offset between ROs</w:t>
      </w:r>
      <w:r>
        <w:rPr>
          <w:rFonts w:ascii="Times New Roman" w:hAnsi="Times New Roman"/>
          <w:b/>
          <w:i/>
          <w:lang w:eastAsia="zh-CN"/>
        </w:rPr>
        <w:t xml:space="preserve"> for </w:t>
      </w:r>
      <w:r>
        <w:rPr>
          <w:rFonts w:ascii="Times New Roman" w:hAnsi="Times New Roman" w:cs="Times New Roman"/>
          <w:b/>
          <w:i/>
          <w:lang w:eastAsia="zh-CN"/>
        </w:rPr>
        <w:t>multiple PRACH transmissions can be</w:t>
      </w:r>
      <w:r>
        <w:rPr>
          <w:rFonts w:ascii="Times New Roman" w:hAnsi="Times New Roman"/>
          <w:b/>
          <w:i/>
          <w:lang w:eastAsia="zh-CN"/>
        </w:rPr>
        <w:t xml:space="preserve"> considered.</w:t>
      </w:r>
    </w:p>
    <w:p>
      <w:pPr>
        <w:pStyle w:val="151"/>
        <w:spacing w:after="120" w:afterLines="50"/>
        <w:jc w:val="both"/>
        <w:rPr>
          <w:rFonts w:ascii="Times New Roman" w:hAnsi="Times New Roman" w:eastAsiaTheme="minorEastAsia"/>
          <w:b/>
          <w:i/>
          <w:sz w:val="22"/>
          <w:szCs w:val="22"/>
          <w:lang w:eastAsia="zh-CN"/>
        </w:rPr>
      </w:pPr>
      <w:r>
        <w:rPr>
          <w:rFonts w:ascii="Times New Roman" w:hAnsi="Times New Roman"/>
          <w:b/>
          <w:i/>
          <w:sz w:val="22"/>
          <w:szCs w:val="22"/>
          <w:lang w:eastAsia="ko-KR"/>
        </w:rPr>
        <w:t xml:space="preserve">Proposal 2: The relationship between ROs and SSBs </w:t>
      </w:r>
      <w:r>
        <w:rPr>
          <w:rFonts w:ascii="Times New Roman" w:hAnsi="Times New Roman" w:eastAsiaTheme="minorEastAsia"/>
          <w:b/>
          <w:i/>
          <w:sz w:val="22"/>
          <w:szCs w:val="22"/>
          <w:lang w:eastAsia="zh-CN"/>
        </w:rPr>
        <w:t>should be studied when multiple PRACH transmiss</w:t>
      </w:r>
      <w:r>
        <w:rPr>
          <w:rFonts w:hint="eastAsia" w:ascii="Times New Roman" w:hAnsi="Times New Roman" w:eastAsiaTheme="minorEastAsia"/>
          <w:b/>
          <w:i/>
          <w:sz w:val="22"/>
          <w:szCs w:val="22"/>
          <w:lang w:eastAsia="zh-CN"/>
        </w:rPr>
        <w:t>i</w:t>
      </w:r>
      <w:r>
        <w:rPr>
          <w:rFonts w:ascii="Times New Roman" w:hAnsi="Times New Roman" w:eastAsiaTheme="minorEastAsia"/>
          <w:b/>
          <w:i/>
          <w:sz w:val="22"/>
          <w:szCs w:val="22"/>
          <w:lang w:eastAsia="zh-CN"/>
        </w:rPr>
        <w:t xml:space="preserve">ons is enabled. </w:t>
      </w:r>
    </w:p>
    <w:p>
      <w:pPr>
        <w:pStyle w:val="151"/>
        <w:spacing w:after="120" w:afterLines="50"/>
        <w:jc w:val="both"/>
        <w:rPr>
          <w:rFonts w:ascii="Times New Roman" w:hAnsi="Times New Roman" w:eastAsia="宋体"/>
          <w:b/>
          <w:i/>
          <w:sz w:val="22"/>
          <w:szCs w:val="22"/>
        </w:rPr>
      </w:pPr>
      <w:r>
        <w:rPr>
          <w:rFonts w:ascii="Times New Roman" w:hAnsi="Times New Roman"/>
          <w:b/>
          <w:i/>
          <w:sz w:val="22"/>
          <w:szCs w:val="22"/>
          <w:lang w:val="en-GB" w:eastAsia="zh-CN"/>
        </w:rPr>
        <w:t>Proposal 3:</w:t>
      </w:r>
      <w:r>
        <w:rPr>
          <w:rFonts w:hint="eastAsia" w:ascii="Times New Roman" w:hAnsi="Times New Roman" w:eastAsiaTheme="minorEastAsia"/>
          <w:b/>
          <w:i/>
          <w:sz w:val="22"/>
          <w:szCs w:val="22"/>
          <w:lang w:val="en-GB" w:eastAsia="zh-CN"/>
        </w:rPr>
        <w:t xml:space="preserve"> </w:t>
      </w:r>
      <w:r>
        <w:rPr>
          <w:rFonts w:ascii="Times New Roman" w:hAnsi="Times New Roman" w:eastAsiaTheme="minorEastAsia"/>
          <w:b/>
          <w:i/>
          <w:sz w:val="22"/>
          <w:szCs w:val="22"/>
          <w:lang w:val="en-GB" w:eastAsia="zh-CN"/>
        </w:rPr>
        <w:t>The RA-RNTI for Msg</w:t>
      </w:r>
      <w:r>
        <w:rPr>
          <w:rFonts w:hint="eastAsia" w:ascii="Times New Roman" w:hAnsi="Times New Roman" w:eastAsiaTheme="minorEastAsia"/>
          <w:b/>
          <w:i/>
          <w:sz w:val="22"/>
          <w:szCs w:val="22"/>
          <w:lang w:eastAsia="zh-CN"/>
        </w:rPr>
        <w:t>2</w:t>
      </w:r>
      <w:r>
        <w:rPr>
          <w:rFonts w:ascii="Times New Roman" w:hAnsi="Times New Roman" w:eastAsiaTheme="minorEastAsia"/>
          <w:b/>
          <w:i/>
          <w:sz w:val="22"/>
          <w:szCs w:val="22"/>
          <w:lang w:val="en-GB" w:eastAsia="zh-CN"/>
        </w:rPr>
        <w:t xml:space="preserve"> can be determined based on the </w:t>
      </w:r>
      <w:r>
        <w:rPr>
          <w:rFonts w:ascii="Times New Roman" w:hAnsi="Times New Roman" w:eastAsia="宋体"/>
          <w:b/>
          <w:i/>
          <w:sz w:val="22"/>
          <w:szCs w:val="22"/>
        </w:rPr>
        <w:t>last valid RO in the RO</w:t>
      </w:r>
      <w:r>
        <w:rPr>
          <w:rFonts w:hint="eastAsia" w:ascii="Times New Roman" w:hAnsi="Times New Roman" w:eastAsia="宋体"/>
          <w:b/>
          <w:i/>
          <w:sz w:val="22"/>
          <w:szCs w:val="22"/>
          <w:lang w:val="en-US" w:eastAsia="zh-CN"/>
        </w:rPr>
        <w:t>s</w:t>
      </w:r>
      <w:r>
        <w:rPr>
          <w:rFonts w:ascii="Times New Roman" w:hAnsi="Times New Roman" w:eastAsia="宋体"/>
          <w:b/>
          <w:i/>
          <w:sz w:val="22"/>
          <w:szCs w:val="22"/>
        </w:rPr>
        <w:t xml:space="preserve"> group corresponding to the multiple PRACH transmissions.</w:t>
      </w:r>
    </w:p>
    <w:p>
      <w:pPr>
        <w:pStyle w:val="151"/>
        <w:spacing w:after="120" w:afterLines="50"/>
        <w:jc w:val="both"/>
        <w:rPr>
          <w:rFonts w:ascii="Times New Roman" w:hAnsi="Times New Roman"/>
          <w:b/>
          <w:i/>
          <w:sz w:val="22"/>
          <w:szCs w:val="22"/>
          <w:lang w:val="en-GB" w:eastAsia="zh-CN"/>
        </w:rPr>
      </w:pPr>
      <w:r>
        <w:rPr>
          <w:rFonts w:ascii="Times New Roman" w:hAnsi="Times New Roman"/>
          <w:b/>
          <w:i/>
          <w:sz w:val="22"/>
          <w:szCs w:val="22"/>
        </w:rPr>
        <w:t xml:space="preserve">Proposal 4: Multiple PRACH transmissions for CFRA should be supported. </w:t>
      </w:r>
    </w:p>
    <w:p>
      <w:pPr>
        <w:jc w:val="both"/>
        <w:rPr>
          <w:rFonts w:ascii="Times New Roman" w:hAnsi="Times New Roman" w:cs="Times New Roman"/>
          <w:b/>
          <w:i/>
          <w:lang w:eastAsia="zh-CN"/>
        </w:rPr>
      </w:pPr>
      <w:r>
        <w:rPr>
          <w:rFonts w:ascii="Times New Roman" w:hAnsi="Times New Roman" w:cs="Times New Roman"/>
          <w:b/>
          <w:i/>
          <w:lang w:eastAsia="zh-CN"/>
        </w:rPr>
        <w:t xml:space="preserve">Proposal 5: Multiple PRACH transmissions with different beams can be considered for coverage enhancement. </w:t>
      </w:r>
    </w:p>
    <w:p>
      <w:pPr>
        <w:jc w:val="both"/>
        <w:rPr>
          <w:rFonts w:ascii="Times New Roman" w:hAnsi="Times New Roman" w:eastAsia="宋体" w:cs="Times New Roman"/>
          <w:b/>
          <w:i/>
          <w:lang w:eastAsia="zh-CN"/>
        </w:rPr>
      </w:pPr>
      <w:r>
        <w:rPr>
          <w:rFonts w:ascii="Times New Roman" w:hAnsi="Times New Roman" w:cs="Times New Roman"/>
          <w:b/>
          <w:i/>
        </w:rPr>
        <w:t>Proposal 6: The refined beam from UE side can be indicated by RAR when multiple PRACH transmission</w:t>
      </w:r>
      <w:r>
        <w:rPr>
          <w:rFonts w:hint="eastAsia" w:ascii="Times New Roman" w:hAnsi="Times New Roman" w:cs="Times New Roman"/>
          <w:b/>
          <w:i/>
          <w:lang w:eastAsia="zh-CN"/>
        </w:rPr>
        <w:t>s</w:t>
      </w:r>
      <w:r>
        <w:rPr>
          <w:rFonts w:ascii="Times New Roman" w:hAnsi="Times New Roman" w:cs="Times New Roman"/>
          <w:b/>
          <w:i/>
        </w:rPr>
        <w:t xml:space="preserve"> with more than one beam is enabled. </w:t>
      </w:r>
    </w:p>
    <w:p>
      <w:pPr>
        <w:pStyle w:val="3"/>
        <w:keepNext w:val="0"/>
        <w:keepLines w:val="0"/>
        <w:widowControl w:val="0"/>
        <w:autoSpaceDE w:val="0"/>
        <w:autoSpaceDN w:val="0"/>
        <w:adjustRightInd w:val="0"/>
        <w:spacing w:after="120" w:afterLines="50" w:line="360" w:lineRule="auto"/>
        <w:jc w:val="both"/>
        <w:rPr>
          <w:rFonts w:ascii="Times New Roman" w:hAnsi="Times New Roman" w:eastAsia="黑体" w:cs="Times New Roman"/>
          <w:b/>
          <w:bCs/>
          <w:color w:val="auto"/>
          <w:sz w:val="22"/>
          <w:szCs w:val="22"/>
        </w:rPr>
      </w:pPr>
      <w:r>
        <w:rPr>
          <w:rFonts w:ascii="Times New Roman" w:hAnsi="Times New Roman" w:eastAsia="黑体" w:cs="Times New Roman"/>
          <w:b/>
          <w:bCs/>
          <w:color w:val="auto"/>
          <w:sz w:val="22"/>
          <w:szCs w:val="22"/>
        </w:rPr>
        <w:t>References</w:t>
      </w:r>
    </w:p>
    <w:p>
      <w:pPr>
        <w:spacing w:after="0" w:line="264" w:lineRule="auto"/>
        <w:jc w:val="both"/>
        <w:rPr>
          <w:rFonts w:ascii="Times New Roman" w:hAnsi="Times New Roman" w:cs="Times New Roman"/>
          <w:lang w:eastAsia="zh-CN"/>
        </w:rPr>
      </w:pPr>
      <w:r>
        <w:rPr>
          <w:rFonts w:ascii="Times New Roman" w:hAnsi="Times New Roman" w:eastAsia="Calibri" w:cs="Times New Roman"/>
        </w:rPr>
        <w:t>[1] TR 38.830, Study on NR coverage enhancements,</w:t>
      </w:r>
      <w:r>
        <w:rPr>
          <w:rFonts w:ascii="Times New Roman" w:hAnsi="Times New Roman" w:cs="Times New Roman"/>
          <w:lang w:eastAsia="zh-CN"/>
        </w:rPr>
        <w:t xml:space="preserve"> Release </w:t>
      </w:r>
      <w:bookmarkStart w:id="3" w:name="specRelease"/>
      <w:r>
        <w:rPr>
          <w:rFonts w:ascii="Times New Roman" w:hAnsi="Times New Roman" w:cs="Times New Roman"/>
          <w:lang w:eastAsia="zh-CN"/>
        </w:rPr>
        <w:t>17</w:t>
      </w:r>
      <w:bookmarkEnd w:id="3"/>
      <w:r>
        <w:rPr>
          <w:rFonts w:ascii="Times New Roman" w:hAnsi="Times New Roman" w:cs="Times New Roman"/>
          <w:lang w:eastAsia="zh-CN"/>
        </w:rPr>
        <w:t>.</w:t>
      </w:r>
    </w:p>
    <w:p>
      <w:pPr>
        <w:spacing w:after="0" w:line="264" w:lineRule="auto"/>
        <w:jc w:val="both"/>
        <w:rPr>
          <w:rFonts w:ascii="Times New Roman" w:hAnsi="Times New Roman" w:eastAsia="Calibri" w:cs="Times New Roman"/>
        </w:rPr>
      </w:pPr>
      <w:r>
        <w:rPr>
          <w:rFonts w:ascii="Times New Roman" w:hAnsi="Times New Roman" w:cs="Times New Roman"/>
          <w:lang w:eastAsia="zh-CN"/>
        </w:rPr>
        <w:t>[2] 3GPP RAN#96, RP-221858, “</w:t>
      </w:r>
      <w:r>
        <w:rPr>
          <w:rFonts w:ascii="Times New Roman" w:hAnsi="Times New Roman" w:eastAsia="Batang" w:cs="Times New Roman"/>
          <w:lang w:eastAsia="zh-CN"/>
        </w:rPr>
        <w:t>Revised WID on</w:t>
      </w:r>
      <w:r>
        <w:rPr>
          <w:rFonts w:ascii="Times New Roman" w:hAnsi="Times New Roman" w:eastAsia="宋体" w:cs="Times New Roman"/>
          <w:lang w:eastAsia="zh-CN"/>
        </w:rPr>
        <w:t xml:space="preserve"> </w:t>
      </w:r>
      <w:r>
        <w:rPr>
          <w:rFonts w:ascii="Times New Roman" w:hAnsi="Times New Roman" w:eastAsia="Batang" w:cs="Times New Roman"/>
          <w:lang w:eastAsia="zh-CN"/>
        </w:rPr>
        <w:t>Further NR coverage enhancements</w:t>
      </w:r>
      <w:r>
        <w:rPr>
          <w:rFonts w:ascii="Times New Roman" w:hAnsi="Times New Roman" w:cs="Times New Roman"/>
          <w:lang w:eastAsia="zh-CN"/>
        </w:rPr>
        <w:t>”, China Telecom.</w:t>
      </w:r>
    </w:p>
    <w:p>
      <w:pPr>
        <w:spacing w:after="0" w:line="264" w:lineRule="auto"/>
        <w:jc w:val="both"/>
        <w:rPr>
          <w:rFonts w:ascii="Times New Roman" w:hAnsi="Times New Roman" w:cs="Times New Roman"/>
          <w:lang w:eastAsia="zh-CN"/>
        </w:rPr>
      </w:pPr>
      <w:r>
        <w:rPr>
          <w:rFonts w:hint="eastAsia" w:ascii="Times New Roman" w:hAnsi="Times New Roman" w:cs="Times New Roman"/>
          <w:lang w:eastAsia="zh-CN"/>
        </w:rPr>
        <w:t>[</w:t>
      </w:r>
      <w:r>
        <w:rPr>
          <w:rFonts w:ascii="Times New Roman" w:hAnsi="Times New Roman" w:cs="Times New Roman"/>
          <w:lang w:eastAsia="zh-CN"/>
        </w:rPr>
        <w:t>3</w:t>
      </w:r>
      <w:r>
        <w:rPr>
          <w:rFonts w:hint="eastAsia" w:ascii="Times New Roman" w:hAnsi="Times New Roman" w:cs="Times New Roman"/>
          <w:lang w:eastAsia="zh-CN"/>
        </w:rPr>
        <w:t>]</w:t>
      </w:r>
      <w:r>
        <w:rPr>
          <w:rFonts w:ascii="Times New Roman" w:hAnsi="Times New Roman" w:cs="Times New Roman"/>
          <w:lang w:eastAsia="zh-CN"/>
        </w:rPr>
        <w:t xml:space="preserve"> 3GPP RAN1 #112bis meeting, Chairman notes.</w:t>
      </w:r>
      <w:r>
        <w:rPr>
          <w:rFonts w:ascii="Times New Roman" w:hAnsi="Times New Roman" w:eastAsia="Batang" w:cs="Times New Roman"/>
          <w:lang w:eastAsia="zh-CN"/>
        </w:rPr>
        <w:t xml:space="preserve"> </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roman"/>
    <w:pitch w:val="default"/>
    <w:sig w:usb0="00000000" w:usb1="00000000" w:usb2="00000010" w:usb3="00000000" w:csb0="00020000" w:csb1="00000000"/>
  </w:font>
  <w:font w:name="TimesNewRomanPSMT">
    <w:altName w:val="Times New Roman"/>
    <w:panose1 w:val="00000000000000000000"/>
    <w:charset w:val="00"/>
    <w:family w:val="roman"/>
    <w:pitch w:val="default"/>
    <w:sig w:usb0="00000000" w:usb1="00000000" w:usb2="00000000" w:usb3="00000000" w:csb0="00000001" w:csb1="00000000"/>
  </w:font>
  <w:font w:name="TimesNewRomanPS-ItalicMT">
    <w:altName w:val="Times New Roman"/>
    <w:panose1 w:val="00000000000000000000"/>
    <w:charset w:val="00"/>
    <w:family w:val="auto"/>
    <w:pitch w:val="default"/>
    <w:sig w:usb0="00000000" w:usb1="00000000" w:usb2="00000001" w:usb3="00000000" w:csb0="000001B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ourier New">
    <w:panose1 w:val="02070309020205020404"/>
    <w:charset w:val="00"/>
    <w:family w:val="modern"/>
    <w:pitch w:val="default"/>
    <w:sig w:usb0="E0002EFF" w:usb1="C0007843" w:usb2="00000009" w:usb3="00000000" w:csb0="400001FF" w:csb1="FFFF0000"/>
  </w:font>
  <w:font w:name="CambriaMath">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6"/>
      <w:lvlText w:val="%1."/>
      <w:lvlJc w:val="left"/>
      <w:pPr>
        <w:tabs>
          <w:tab w:val="left" w:pos="11247"/>
        </w:tabs>
        <w:ind w:left="11247" w:hanging="720"/>
      </w:pPr>
    </w:lvl>
  </w:abstractNum>
  <w:abstractNum w:abstractNumId="1">
    <w:nsid w:val="FFFFFF7D"/>
    <w:multiLevelType w:val="singleLevel"/>
    <w:tmpl w:val="FFFFFF7D"/>
    <w:lvl w:ilvl="0" w:tentative="0">
      <w:start w:val="1"/>
      <w:numFmt w:val="decimal"/>
      <w:pStyle w:val="42"/>
      <w:lvlText w:val="%1."/>
      <w:lvlJc w:val="left"/>
      <w:pPr>
        <w:tabs>
          <w:tab w:val="left" w:pos="2880"/>
        </w:tabs>
        <w:ind w:left="2880" w:hanging="720"/>
      </w:pPr>
    </w:lvl>
  </w:abstractNum>
  <w:abstractNum w:abstractNumId="2">
    <w:nsid w:val="FFFFFF7E"/>
    <w:multiLevelType w:val="singleLevel"/>
    <w:tmpl w:val="FFFFFF7E"/>
    <w:lvl w:ilvl="0" w:tentative="0">
      <w:start w:val="1"/>
      <w:numFmt w:val="decimal"/>
      <w:pStyle w:val="32"/>
      <w:lvlText w:val="%1."/>
      <w:lvlJc w:val="left"/>
      <w:pPr>
        <w:tabs>
          <w:tab w:val="left" w:pos="2160"/>
        </w:tabs>
        <w:ind w:left="2160" w:hanging="720"/>
      </w:pPr>
    </w:lvl>
  </w:abstractNum>
  <w:abstractNum w:abstractNumId="3">
    <w:nsid w:val="FFFFFF7F"/>
    <w:multiLevelType w:val="singleLevel"/>
    <w:tmpl w:val="FFFFFF7F"/>
    <w:lvl w:ilvl="0" w:tentative="0">
      <w:start w:val="1"/>
      <w:numFmt w:val="decimal"/>
      <w:pStyle w:val="16"/>
      <w:lvlText w:val="%1."/>
      <w:lvlJc w:val="left"/>
      <w:pPr>
        <w:tabs>
          <w:tab w:val="left" w:pos="1440"/>
        </w:tabs>
        <w:ind w:left="1440" w:hanging="720"/>
      </w:pPr>
    </w:lvl>
  </w:abstractNum>
  <w:abstractNum w:abstractNumId="4">
    <w:nsid w:val="FFFFFF80"/>
    <w:multiLevelType w:val="singleLevel"/>
    <w:tmpl w:val="FFFFFF80"/>
    <w:lvl w:ilvl="0" w:tentative="0">
      <w:start w:val="1"/>
      <w:numFmt w:val="bullet"/>
      <w:pStyle w:val="41"/>
      <w:lvlText w:val=""/>
      <w:lvlJc w:val="left"/>
      <w:pPr>
        <w:tabs>
          <w:tab w:val="left" w:pos="3600"/>
        </w:tabs>
        <w:ind w:left="3600" w:hanging="720"/>
      </w:pPr>
      <w:rPr>
        <w:rFonts w:hint="default" w:ascii="Symbol" w:hAnsi="Symbol"/>
      </w:rPr>
    </w:lvl>
  </w:abstractNum>
  <w:abstractNum w:abstractNumId="5">
    <w:nsid w:val="FFFFFF81"/>
    <w:multiLevelType w:val="singleLevel"/>
    <w:tmpl w:val="FFFFFF81"/>
    <w:lvl w:ilvl="0" w:tentative="0">
      <w:start w:val="1"/>
      <w:numFmt w:val="bullet"/>
      <w:pStyle w:val="18"/>
      <w:lvlText w:val=""/>
      <w:lvlJc w:val="left"/>
      <w:pPr>
        <w:tabs>
          <w:tab w:val="left" w:pos="2880"/>
        </w:tabs>
        <w:ind w:left="2880" w:hanging="720"/>
      </w:pPr>
      <w:rPr>
        <w:rFonts w:hint="default" w:ascii="Symbol" w:hAnsi="Symbol"/>
      </w:rPr>
    </w:lvl>
  </w:abstractNum>
  <w:abstractNum w:abstractNumId="6">
    <w:nsid w:val="FFFFFF82"/>
    <w:multiLevelType w:val="singleLevel"/>
    <w:tmpl w:val="FFFFFF82"/>
    <w:lvl w:ilvl="0" w:tentative="0">
      <w:start w:val="1"/>
      <w:numFmt w:val="bullet"/>
      <w:pStyle w:val="29"/>
      <w:lvlText w:val=""/>
      <w:lvlJc w:val="left"/>
      <w:pPr>
        <w:tabs>
          <w:tab w:val="left" w:pos="2160"/>
        </w:tabs>
        <w:ind w:left="2160" w:hanging="720"/>
      </w:pPr>
      <w:rPr>
        <w:rFonts w:hint="default" w:ascii="Symbol" w:hAnsi="Symbol"/>
      </w:rPr>
    </w:lvl>
  </w:abstractNum>
  <w:abstractNum w:abstractNumId="7">
    <w:nsid w:val="FFFFFF83"/>
    <w:multiLevelType w:val="singleLevel"/>
    <w:tmpl w:val="FFFFFF83"/>
    <w:lvl w:ilvl="0" w:tentative="0">
      <w:start w:val="1"/>
      <w:numFmt w:val="bullet"/>
      <w:pStyle w:val="35"/>
      <w:lvlText w:val=""/>
      <w:lvlJc w:val="left"/>
      <w:pPr>
        <w:tabs>
          <w:tab w:val="left" w:pos="1440"/>
        </w:tabs>
        <w:ind w:left="1440" w:hanging="720"/>
      </w:pPr>
      <w:rPr>
        <w:rFonts w:hint="default" w:ascii="Symbol" w:hAnsi="Symbol"/>
      </w:rPr>
    </w:lvl>
  </w:abstractNum>
  <w:abstractNum w:abstractNumId="8">
    <w:nsid w:val="FFFFFF88"/>
    <w:multiLevelType w:val="singleLevel"/>
    <w:tmpl w:val="FFFFFF88"/>
    <w:lvl w:ilvl="0" w:tentative="0">
      <w:start w:val="1"/>
      <w:numFmt w:val="decimal"/>
      <w:pStyle w:val="20"/>
      <w:lvlText w:val="%1."/>
      <w:lvlJc w:val="left"/>
      <w:pPr>
        <w:tabs>
          <w:tab w:val="left" w:pos="720"/>
        </w:tabs>
        <w:ind w:left="720" w:hanging="720"/>
      </w:pPr>
    </w:lvl>
  </w:abstractNum>
  <w:abstractNum w:abstractNumId="9">
    <w:nsid w:val="FFFFFF89"/>
    <w:multiLevelType w:val="singleLevel"/>
    <w:tmpl w:val="FFFFFF89"/>
    <w:lvl w:ilvl="0" w:tentative="0">
      <w:start w:val="1"/>
      <w:numFmt w:val="bullet"/>
      <w:pStyle w:val="23"/>
      <w:lvlText w:val=""/>
      <w:lvlJc w:val="left"/>
      <w:pPr>
        <w:tabs>
          <w:tab w:val="left" w:pos="720"/>
        </w:tabs>
        <w:ind w:left="720" w:hanging="720"/>
      </w:pPr>
      <w:rPr>
        <w:rFonts w:hint="default" w:ascii="Symbol" w:hAnsi="Symbol"/>
      </w:rPr>
    </w:lvl>
  </w:abstractNum>
  <w:abstractNum w:abstractNumId="10">
    <w:nsid w:val="0C507ABC"/>
    <w:multiLevelType w:val="multilevel"/>
    <w:tmpl w:val="0C507ABC"/>
    <w:lvl w:ilvl="0" w:tentative="0">
      <w:start w:val="1"/>
      <w:numFmt w:val="bullet"/>
      <w:lvlText w:val=""/>
      <w:lvlJc w:val="left"/>
      <w:pPr>
        <w:tabs>
          <w:tab w:val="left" w:pos="720"/>
        </w:tabs>
        <w:ind w:left="720"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olor w:val="auto"/>
      </w:rPr>
    </w:lvl>
    <w:lvl w:ilvl="3" w:tentative="0">
      <w:start w:val="1"/>
      <w:numFmt w:val="bullet"/>
      <w:lvlText w:val="o"/>
      <w:lvlJc w:val="left"/>
      <w:pPr>
        <w:tabs>
          <w:tab w:val="left" w:pos="2880"/>
        </w:tabs>
        <w:ind w:left="2880" w:hanging="360"/>
      </w:pPr>
      <w:rPr>
        <w:rFonts w:hint="default" w:ascii="Courier New" w:hAnsi="Courier New" w:cs="Courier New"/>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31913D55"/>
    <w:multiLevelType w:val="multilevel"/>
    <w:tmpl w:val="31913D55"/>
    <w:lvl w:ilvl="0" w:tentative="0">
      <w:start w:val="1"/>
      <w:numFmt w:val="decimal"/>
      <w:pStyle w:val="15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4747E3B"/>
    <w:multiLevelType w:val="multilevel"/>
    <w:tmpl w:val="34747E3B"/>
    <w:lvl w:ilvl="0" w:tentative="0">
      <w:start w:val="1"/>
      <w:numFmt w:val="decimal"/>
      <w:lvlText w:val="%1."/>
      <w:lvlJc w:val="left"/>
      <w:pPr>
        <w:ind w:left="420" w:hanging="420"/>
      </w:pPr>
      <w:rPr>
        <w:b/>
        <w:color w:val="auto"/>
      </w:rPr>
    </w:lvl>
    <w:lvl w:ilvl="1" w:tentative="0">
      <w:start w:val="1"/>
      <w:numFmt w:val="decimal"/>
      <w:isLgl/>
      <w:lvlText w:val="%1.%2"/>
      <w:lvlJc w:val="left"/>
      <w:pPr>
        <w:ind w:left="528" w:hanging="5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3">
    <w:nsid w:val="3A877D64"/>
    <w:multiLevelType w:val="singleLevel"/>
    <w:tmpl w:val="3A877D64"/>
    <w:lvl w:ilvl="0" w:tentative="0">
      <w:start w:val="1"/>
      <w:numFmt w:val="decimal"/>
      <w:pStyle w:val="186"/>
      <w:lvlText w:val="[%1]"/>
      <w:lvlJc w:val="left"/>
      <w:pPr>
        <w:tabs>
          <w:tab w:val="left" w:pos="360"/>
        </w:tabs>
        <w:ind w:left="360" w:hanging="360"/>
      </w:pPr>
    </w:lvl>
  </w:abstractNum>
  <w:abstractNum w:abstractNumId="14">
    <w:nsid w:val="3AA46647"/>
    <w:multiLevelType w:val="multilevel"/>
    <w:tmpl w:val="3AA46647"/>
    <w:lvl w:ilvl="0" w:tentative="0">
      <w:start w:val="1"/>
      <w:numFmt w:val="decimal"/>
      <w:pStyle w:val="101"/>
      <w:lvlText w:val="Proposal %1"/>
      <w:lvlJc w:val="left"/>
      <w:pPr>
        <w:tabs>
          <w:tab w:val="left" w:pos="1304"/>
        </w:tabs>
        <w:ind w:left="1304" w:hanging="1304"/>
      </w:pPr>
      <w:rPr>
        <w:rFonts w:hint="default"/>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458547B7"/>
    <w:multiLevelType w:val="multilevel"/>
    <w:tmpl w:val="458547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4B1F283C"/>
    <w:multiLevelType w:val="singleLevel"/>
    <w:tmpl w:val="4B1F283C"/>
    <w:lvl w:ilvl="0" w:tentative="0">
      <w:start w:val="1"/>
      <w:numFmt w:val="bullet"/>
      <w:pStyle w:val="143"/>
      <w:lvlText w:val=""/>
      <w:lvlJc w:val="left"/>
      <w:pPr>
        <w:tabs>
          <w:tab w:val="left" w:pos="1843"/>
        </w:tabs>
        <w:ind w:left="1843" w:hanging="425"/>
      </w:pPr>
      <w:rPr>
        <w:rFonts w:hint="default" w:ascii="Symbol" w:hAnsi="Symbol"/>
      </w:rPr>
    </w:lvl>
  </w:abstractNum>
  <w:abstractNum w:abstractNumId="17">
    <w:nsid w:val="4EC175B5"/>
    <w:multiLevelType w:val="multilevel"/>
    <w:tmpl w:val="4EC175B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5101505E"/>
    <w:multiLevelType w:val="multilevel"/>
    <w:tmpl w:val="5101505E"/>
    <w:lvl w:ilvl="0" w:tentative="0">
      <w:start w:val="1"/>
      <w:numFmt w:val="decimal"/>
      <w:pStyle w:val="18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6E760327"/>
    <w:multiLevelType w:val="multilevel"/>
    <w:tmpl w:val="6E760327"/>
    <w:lvl w:ilvl="0" w:tentative="0">
      <w:start w:val="1"/>
      <w:numFmt w:val="decimal"/>
      <w:pStyle w:val="15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6"/>
  </w:num>
  <w:num w:numId="13">
    <w:abstractNumId w:val="19"/>
  </w:num>
  <w:num w:numId="14">
    <w:abstractNumId w:val="11"/>
  </w:num>
  <w:num w:numId="15">
    <w:abstractNumId w:val="13"/>
  </w:num>
  <w:num w:numId="16">
    <w:abstractNumId w:val="18"/>
  </w:num>
  <w:num w:numId="17">
    <w:abstractNumId w:val="12"/>
  </w:num>
  <w:num w:numId="18">
    <w:abstractNumId w:val="10"/>
  </w:num>
  <w:num w:numId="19">
    <w:abstractNumId w:val="15"/>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NotDisplayPageBoundaries w:val="1"/>
  <w:bordersDoNotSurroundHeader w:val="1"/>
  <w:bordersDoNotSurroundFooter w:val="1"/>
  <w:documentProtection w:enforcement="0"/>
  <w:defaultTabStop w:val="720"/>
  <w:hyphenationZone w:val="425"/>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wNzJmZjNmNTVjYjFiMWVlYjg5ZWQ5NjI0YmU2NmUifQ=="/>
  </w:docVars>
  <w:rsids>
    <w:rsidRoot w:val="4D8F1B29"/>
    <w:rsid w:val="00001D7E"/>
    <w:rsid w:val="0000259A"/>
    <w:rsid w:val="000070CC"/>
    <w:rsid w:val="000127C2"/>
    <w:rsid w:val="00014857"/>
    <w:rsid w:val="0002279D"/>
    <w:rsid w:val="00022C16"/>
    <w:rsid w:val="00023008"/>
    <w:rsid w:val="00026877"/>
    <w:rsid w:val="00026FE1"/>
    <w:rsid w:val="000279A8"/>
    <w:rsid w:val="00031524"/>
    <w:rsid w:val="000320A6"/>
    <w:rsid w:val="00032102"/>
    <w:rsid w:val="00034588"/>
    <w:rsid w:val="00035B20"/>
    <w:rsid w:val="00036544"/>
    <w:rsid w:val="0005082B"/>
    <w:rsid w:val="00050E9C"/>
    <w:rsid w:val="00052A72"/>
    <w:rsid w:val="00054054"/>
    <w:rsid w:val="00057476"/>
    <w:rsid w:val="00061344"/>
    <w:rsid w:val="0006278C"/>
    <w:rsid w:val="00066C9B"/>
    <w:rsid w:val="000709F2"/>
    <w:rsid w:val="0007190C"/>
    <w:rsid w:val="00076933"/>
    <w:rsid w:val="0007798B"/>
    <w:rsid w:val="00077A82"/>
    <w:rsid w:val="00082011"/>
    <w:rsid w:val="00086CF3"/>
    <w:rsid w:val="000878A1"/>
    <w:rsid w:val="00093A1E"/>
    <w:rsid w:val="000946D7"/>
    <w:rsid w:val="00097B64"/>
    <w:rsid w:val="000A3D8A"/>
    <w:rsid w:val="000A437C"/>
    <w:rsid w:val="000A542E"/>
    <w:rsid w:val="000B2EAF"/>
    <w:rsid w:val="000B62DF"/>
    <w:rsid w:val="000C439F"/>
    <w:rsid w:val="000C682F"/>
    <w:rsid w:val="000D0EBE"/>
    <w:rsid w:val="000D15CE"/>
    <w:rsid w:val="000D7BD1"/>
    <w:rsid w:val="000D7E46"/>
    <w:rsid w:val="000E0D3D"/>
    <w:rsid w:val="000E18F2"/>
    <w:rsid w:val="000E4735"/>
    <w:rsid w:val="000E4DF5"/>
    <w:rsid w:val="000F73D6"/>
    <w:rsid w:val="00100487"/>
    <w:rsid w:val="001008DA"/>
    <w:rsid w:val="001020AF"/>
    <w:rsid w:val="001031A6"/>
    <w:rsid w:val="00110FB5"/>
    <w:rsid w:val="001128B1"/>
    <w:rsid w:val="00114DD4"/>
    <w:rsid w:val="00117DEA"/>
    <w:rsid w:val="00122B11"/>
    <w:rsid w:val="00122B69"/>
    <w:rsid w:val="001256F0"/>
    <w:rsid w:val="00132F28"/>
    <w:rsid w:val="001379FB"/>
    <w:rsid w:val="001407F2"/>
    <w:rsid w:val="001466D9"/>
    <w:rsid w:val="0015024B"/>
    <w:rsid w:val="001530C2"/>
    <w:rsid w:val="00155E5F"/>
    <w:rsid w:val="001570CE"/>
    <w:rsid w:val="001602FD"/>
    <w:rsid w:val="00163F21"/>
    <w:rsid w:val="001643D6"/>
    <w:rsid w:val="0017077C"/>
    <w:rsid w:val="001763BD"/>
    <w:rsid w:val="00177ACE"/>
    <w:rsid w:val="00182776"/>
    <w:rsid w:val="001904C2"/>
    <w:rsid w:val="00190776"/>
    <w:rsid w:val="00190CC7"/>
    <w:rsid w:val="0019154D"/>
    <w:rsid w:val="001943DD"/>
    <w:rsid w:val="001967E6"/>
    <w:rsid w:val="001A08BE"/>
    <w:rsid w:val="001A182F"/>
    <w:rsid w:val="001A374C"/>
    <w:rsid w:val="001A5E1F"/>
    <w:rsid w:val="001C26D4"/>
    <w:rsid w:val="001C5F63"/>
    <w:rsid w:val="001C69D7"/>
    <w:rsid w:val="001D0512"/>
    <w:rsid w:val="001D1FFE"/>
    <w:rsid w:val="001D3F0E"/>
    <w:rsid w:val="001D53B9"/>
    <w:rsid w:val="001D6925"/>
    <w:rsid w:val="001E0D41"/>
    <w:rsid w:val="001E3AAB"/>
    <w:rsid w:val="001E5F72"/>
    <w:rsid w:val="001E6711"/>
    <w:rsid w:val="001F47E7"/>
    <w:rsid w:val="001F4D48"/>
    <w:rsid w:val="001F7221"/>
    <w:rsid w:val="002027DD"/>
    <w:rsid w:val="002047CA"/>
    <w:rsid w:val="00215C2B"/>
    <w:rsid w:val="002176FC"/>
    <w:rsid w:val="002178DC"/>
    <w:rsid w:val="0022013A"/>
    <w:rsid w:val="002230BA"/>
    <w:rsid w:val="00223293"/>
    <w:rsid w:val="002300A5"/>
    <w:rsid w:val="002313ED"/>
    <w:rsid w:val="002319FE"/>
    <w:rsid w:val="00235088"/>
    <w:rsid w:val="0023635D"/>
    <w:rsid w:val="0023725D"/>
    <w:rsid w:val="0024082D"/>
    <w:rsid w:val="002423BD"/>
    <w:rsid w:val="0024246C"/>
    <w:rsid w:val="00242CA2"/>
    <w:rsid w:val="00246018"/>
    <w:rsid w:val="00253AEC"/>
    <w:rsid w:val="00255689"/>
    <w:rsid w:val="002609FB"/>
    <w:rsid w:val="002615F1"/>
    <w:rsid w:val="002625EA"/>
    <w:rsid w:val="002662BA"/>
    <w:rsid w:val="002668FB"/>
    <w:rsid w:val="00270385"/>
    <w:rsid w:val="00274757"/>
    <w:rsid w:val="00274904"/>
    <w:rsid w:val="002762DD"/>
    <w:rsid w:val="00276C9B"/>
    <w:rsid w:val="00280F4A"/>
    <w:rsid w:val="00283625"/>
    <w:rsid w:val="00285850"/>
    <w:rsid w:val="00294CB8"/>
    <w:rsid w:val="0029528D"/>
    <w:rsid w:val="002A057C"/>
    <w:rsid w:val="002B118E"/>
    <w:rsid w:val="002B3304"/>
    <w:rsid w:val="002B4B0D"/>
    <w:rsid w:val="002C3AC7"/>
    <w:rsid w:val="002C4687"/>
    <w:rsid w:val="002C4F63"/>
    <w:rsid w:val="002C6DF2"/>
    <w:rsid w:val="002D235E"/>
    <w:rsid w:val="002D283A"/>
    <w:rsid w:val="002E0740"/>
    <w:rsid w:val="002E5381"/>
    <w:rsid w:val="002F1EB0"/>
    <w:rsid w:val="002F26EA"/>
    <w:rsid w:val="002F3959"/>
    <w:rsid w:val="003003F6"/>
    <w:rsid w:val="00311150"/>
    <w:rsid w:val="003130AC"/>
    <w:rsid w:val="00313AC6"/>
    <w:rsid w:val="00315A5B"/>
    <w:rsid w:val="00315D8E"/>
    <w:rsid w:val="00320C73"/>
    <w:rsid w:val="00330590"/>
    <w:rsid w:val="00333C51"/>
    <w:rsid w:val="00334494"/>
    <w:rsid w:val="0033688D"/>
    <w:rsid w:val="0033754D"/>
    <w:rsid w:val="00344E38"/>
    <w:rsid w:val="00353E26"/>
    <w:rsid w:val="003549B4"/>
    <w:rsid w:val="00356374"/>
    <w:rsid w:val="00363DFF"/>
    <w:rsid w:val="00364C66"/>
    <w:rsid w:val="00373854"/>
    <w:rsid w:val="00380F14"/>
    <w:rsid w:val="0038322C"/>
    <w:rsid w:val="00383391"/>
    <w:rsid w:val="00386240"/>
    <w:rsid w:val="0038642C"/>
    <w:rsid w:val="00386E0B"/>
    <w:rsid w:val="00393500"/>
    <w:rsid w:val="00397816"/>
    <w:rsid w:val="003A5967"/>
    <w:rsid w:val="003B46DC"/>
    <w:rsid w:val="003C4CA0"/>
    <w:rsid w:val="003C79E7"/>
    <w:rsid w:val="003D7DBB"/>
    <w:rsid w:val="003E28AF"/>
    <w:rsid w:val="003E3E8E"/>
    <w:rsid w:val="003E4648"/>
    <w:rsid w:val="003E5374"/>
    <w:rsid w:val="003E739B"/>
    <w:rsid w:val="003F0F86"/>
    <w:rsid w:val="003F1CEA"/>
    <w:rsid w:val="003F67D4"/>
    <w:rsid w:val="00401577"/>
    <w:rsid w:val="00403DB9"/>
    <w:rsid w:val="00404085"/>
    <w:rsid w:val="00422CD5"/>
    <w:rsid w:val="004310D9"/>
    <w:rsid w:val="004310DC"/>
    <w:rsid w:val="004314B1"/>
    <w:rsid w:val="00431775"/>
    <w:rsid w:val="00431786"/>
    <w:rsid w:val="004347C7"/>
    <w:rsid w:val="00441CC8"/>
    <w:rsid w:val="00447651"/>
    <w:rsid w:val="00453C3A"/>
    <w:rsid w:val="004567C5"/>
    <w:rsid w:val="004576C5"/>
    <w:rsid w:val="004578A9"/>
    <w:rsid w:val="00457E1C"/>
    <w:rsid w:val="00461AE2"/>
    <w:rsid w:val="00463183"/>
    <w:rsid w:val="00473E2E"/>
    <w:rsid w:val="00481B58"/>
    <w:rsid w:val="004827B8"/>
    <w:rsid w:val="00484A04"/>
    <w:rsid w:val="00490899"/>
    <w:rsid w:val="00494EE6"/>
    <w:rsid w:val="00495A88"/>
    <w:rsid w:val="004A0B46"/>
    <w:rsid w:val="004A3B99"/>
    <w:rsid w:val="004A3FB1"/>
    <w:rsid w:val="004A6C73"/>
    <w:rsid w:val="004B6A9A"/>
    <w:rsid w:val="004C1B10"/>
    <w:rsid w:val="004C2245"/>
    <w:rsid w:val="004C2286"/>
    <w:rsid w:val="004C58F9"/>
    <w:rsid w:val="004D09E1"/>
    <w:rsid w:val="004D100F"/>
    <w:rsid w:val="004D3711"/>
    <w:rsid w:val="004D38E5"/>
    <w:rsid w:val="004E0E59"/>
    <w:rsid w:val="004E1A80"/>
    <w:rsid w:val="004E63DE"/>
    <w:rsid w:val="004F22AE"/>
    <w:rsid w:val="004F482E"/>
    <w:rsid w:val="00500474"/>
    <w:rsid w:val="00502B0E"/>
    <w:rsid w:val="00504D3A"/>
    <w:rsid w:val="00510319"/>
    <w:rsid w:val="00510AC1"/>
    <w:rsid w:val="005129F5"/>
    <w:rsid w:val="00514A66"/>
    <w:rsid w:val="00517946"/>
    <w:rsid w:val="005221EA"/>
    <w:rsid w:val="00523E3D"/>
    <w:rsid w:val="0052618D"/>
    <w:rsid w:val="00527D7C"/>
    <w:rsid w:val="005308CC"/>
    <w:rsid w:val="0053092D"/>
    <w:rsid w:val="00531438"/>
    <w:rsid w:val="00531DF7"/>
    <w:rsid w:val="00534D3E"/>
    <w:rsid w:val="00534E4B"/>
    <w:rsid w:val="00541442"/>
    <w:rsid w:val="00543B4B"/>
    <w:rsid w:val="005441D2"/>
    <w:rsid w:val="00545B03"/>
    <w:rsid w:val="00546B45"/>
    <w:rsid w:val="005524ED"/>
    <w:rsid w:val="0056297E"/>
    <w:rsid w:val="00564679"/>
    <w:rsid w:val="0057105C"/>
    <w:rsid w:val="00575353"/>
    <w:rsid w:val="00580C11"/>
    <w:rsid w:val="00584D06"/>
    <w:rsid w:val="005863AE"/>
    <w:rsid w:val="0058673B"/>
    <w:rsid w:val="00587413"/>
    <w:rsid w:val="005912D1"/>
    <w:rsid w:val="00593CC9"/>
    <w:rsid w:val="00595921"/>
    <w:rsid w:val="005A047C"/>
    <w:rsid w:val="005A12D9"/>
    <w:rsid w:val="005A273E"/>
    <w:rsid w:val="005A2911"/>
    <w:rsid w:val="005A321E"/>
    <w:rsid w:val="005A5D47"/>
    <w:rsid w:val="005B28B0"/>
    <w:rsid w:val="005B413D"/>
    <w:rsid w:val="005B6395"/>
    <w:rsid w:val="005C04C4"/>
    <w:rsid w:val="005C655D"/>
    <w:rsid w:val="005C688B"/>
    <w:rsid w:val="005C78B7"/>
    <w:rsid w:val="005C7BCB"/>
    <w:rsid w:val="005D658A"/>
    <w:rsid w:val="005D6DB0"/>
    <w:rsid w:val="005E3932"/>
    <w:rsid w:val="005F0362"/>
    <w:rsid w:val="005F1BAC"/>
    <w:rsid w:val="005F4E75"/>
    <w:rsid w:val="00600E7B"/>
    <w:rsid w:val="00603C6F"/>
    <w:rsid w:val="0060676C"/>
    <w:rsid w:val="00606F0F"/>
    <w:rsid w:val="00607873"/>
    <w:rsid w:val="006101F4"/>
    <w:rsid w:val="00610DEE"/>
    <w:rsid w:val="006116B9"/>
    <w:rsid w:val="006137D6"/>
    <w:rsid w:val="0061637C"/>
    <w:rsid w:val="006206D8"/>
    <w:rsid w:val="00621E48"/>
    <w:rsid w:val="00623DE1"/>
    <w:rsid w:val="0062471C"/>
    <w:rsid w:val="00625071"/>
    <w:rsid w:val="0062637D"/>
    <w:rsid w:val="0063392A"/>
    <w:rsid w:val="00643FB4"/>
    <w:rsid w:val="00650278"/>
    <w:rsid w:val="00650C9F"/>
    <w:rsid w:val="0065110A"/>
    <w:rsid w:val="00654098"/>
    <w:rsid w:val="00657430"/>
    <w:rsid w:val="00660980"/>
    <w:rsid w:val="00660F4B"/>
    <w:rsid w:val="006617BE"/>
    <w:rsid w:val="00662BB9"/>
    <w:rsid w:val="0067254A"/>
    <w:rsid w:val="006737FF"/>
    <w:rsid w:val="0067380E"/>
    <w:rsid w:val="00673AFD"/>
    <w:rsid w:val="00674B29"/>
    <w:rsid w:val="00674D30"/>
    <w:rsid w:val="00675AC4"/>
    <w:rsid w:val="00675CBB"/>
    <w:rsid w:val="006778E8"/>
    <w:rsid w:val="00677F10"/>
    <w:rsid w:val="00681C16"/>
    <w:rsid w:val="00683F77"/>
    <w:rsid w:val="006840E4"/>
    <w:rsid w:val="006855F1"/>
    <w:rsid w:val="00685A28"/>
    <w:rsid w:val="00695321"/>
    <w:rsid w:val="006970B6"/>
    <w:rsid w:val="006A3CE6"/>
    <w:rsid w:val="006A5862"/>
    <w:rsid w:val="006A7AA4"/>
    <w:rsid w:val="006B0AFD"/>
    <w:rsid w:val="006B195F"/>
    <w:rsid w:val="006B3808"/>
    <w:rsid w:val="006B4A4A"/>
    <w:rsid w:val="006B5E6B"/>
    <w:rsid w:val="006C320E"/>
    <w:rsid w:val="006C5C1E"/>
    <w:rsid w:val="006C63F1"/>
    <w:rsid w:val="006D303A"/>
    <w:rsid w:val="006D33AF"/>
    <w:rsid w:val="006D4C3F"/>
    <w:rsid w:val="006D7F05"/>
    <w:rsid w:val="006F2DFA"/>
    <w:rsid w:val="006F38D0"/>
    <w:rsid w:val="006F4821"/>
    <w:rsid w:val="00700919"/>
    <w:rsid w:val="00701A90"/>
    <w:rsid w:val="0070270D"/>
    <w:rsid w:val="0070471C"/>
    <w:rsid w:val="007067A7"/>
    <w:rsid w:val="0071184E"/>
    <w:rsid w:val="00714BD2"/>
    <w:rsid w:val="0072008B"/>
    <w:rsid w:val="007205DB"/>
    <w:rsid w:val="00730119"/>
    <w:rsid w:val="00733AA8"/>
    <w:rsid w:val="00733BF7"/>
    <w:rsid w:val="0073632C"/>
    <w:rsid w:val="00745E1C"/>
    <w:rsid w:val="00750BFB"/>
    <w:rsid w:val="0075342C"/>
    <w:rsid w:val="00753D2C"/>
    <w:rsid w:val="007570CC"/>
    <w:rsid w:val="007613F8"/>
    <w:rsid w:val="007616EC"/>
    <w:rsid w:val="00763BBD"/>
    <w:rsid w:val="00764B28"/>
    <w:rsid w:val="007658A5"/>
    <w:rsid w:val="00765A3B"/>
    <w:rsid w:val="00767B7A"/>
    <w:rsid w:val="0077562D"/>
    <w:rsid w:val="00775E2B"/>
    <w:rsid w:val="0077781A"/>
    <w:rsid w:val="007837F2"/>
    <w:rsid w:val="007860F4"/>
    <w:rsid w:val="007867C9"/>
    <w:rsid w:val="00786E51"/>
    <w:rsid w:val="007879BB"/>
    <w:rsid w:val="00787BE3"/>
    <w:rsid w:val="007969B3"/>
    <w:rsid w:val="007A0793"/>
    <w:rsid w:val="007A1217"/>
    <w:rsid w:val="007A7A49"/>
    <w:rsid w:val="007B21B8"/>
    <w:rsid w:val="007B946E"/>
    <w:rsid w:val="007C2444"/>
    <w:rsid w:val="007C2B79"/>
    <w:rsid w:val="007C5239"/>
    <w:rsid w:val="007C613E"/>
    <w:rsid w:val="007C6BF3"/>
    <w:rsid w:val="007D3064"/>
    <w:rsid w:val="007D47ED"/>
    <w:rsid w:val="007D50DB"/>
    <w:rsid w:val="007E23F5"/>
    <w:rsid w:val="007F705A"/>
    <w:rsid w:val="00802A3C"/>
    <w:rsid w:val="008071EC"/>
    <w:rsid w:val="00810832"/>
    <w:rsid w:val="00813438"/>
    <w:rsid w:val="00815760"/>
    <w:rsid w:val="0082547A"/>
    <w:rsid w:val="008262E8"/>
    <w:rsid w:val="00830C27"/>
    <w:rsid w:val="008347D1"/>
    <w:rsid w:val="00840A5B"/>
    <w:rsid w:val="00843C92"/>
    <w:rsid w:val="00845282"/>
    <w:rsid w:val="008461E6"/>
    <w:rsid w:val="00846FBA"/>
    <w:rsid w:val="00852833"/>
    <w:rsid w:val="00852DB9"/>
    <w:rsid w:val="00853476"/>
    <w:rsid w:val="00854930"/>
    <w:rsid w:val="008562B1"/>
    <w:rsid w:val="008645BE"/>
    <w:rsid w:val="008653F9"/>
    <w:rsid w:val="00866268"/>
    <w:rsid w:val="00875034"/>
    <w:rsid w:val="0087634D"/>
    <w:rsid w:val="00880835"/>
    <w:rsid w:val="00892023"/>
    <w:rsid w:val="008930F8"/>
    <w:rsid w:val="00894D9D"/>
    <w:rsid w:val="00896C89"/>
    <w:rsid w:val="008B2674"/>
    <w:rsid w:val="008C50DB"/>
    <w:rsid w:val="008C51A7"/>
    <w:rsid w:val="008C5D46"/>
    <w:rsid w:val="008D5280"/>
    <w:rsid w:val="008D5B85"/>
    <w:rsid w:val="008E0DED"/>
    <w:rsid w:val="008E1BF6"/>
    <w:rsid w:val="008E2DCC"/>
    <w:rsid w:val="008E4057"/>
    <w:rsid w:val="008E5D3E"/>
    <w:rsid w:val="008E6692"/>
    <w:rsid w:val="008F56F3"/>
    <w:rsid w:val="008F59DF"/>
    <w:rsid w:val="008F6150"/>
    <w:rsid w:val="00903C69"/>
    <w:rsid w:val="00904B02"/>
    <w:rsid w:val="00905322"/>
    <w:rsid w:val="00910673"/>
    <w:rsid w:val="00911C5C"/>
    <w:rsid w:val="00914911"/>
    <w:rsid w:val="00917297"/>
    <w:rsid w:val="00924F53"/>
    <w:rsid w:val="00930CF8"/>
    <w:rsid w:val="0093334F"/>
    <w:rsid w:val="0093400F"/>
    <w:rsid w:val="009365C9"/>
    <w:rsid w:val="009366A8"/>
    <w:rsid w:val="009366C3"/>
    <w:rsid w:val="00940037"/>
    <w:rsid w:val="0094423A"/>
    <w:rsid w:val="009528EC"/>
    <w:rsid w:val="00960C19"/>
    <w:rsid w:val="0096751E"/>
    <w:rsid w:val="00977786"/>
    <w:rsid w:val="0098142E"/>
    <w:rsid w:val="00982101"/>
    <w:rsid w:val="009833F2"/>
    <w:rsid w:val="00987031"/>
    <w:rsid w:val="009874D5"/>
    <w:rsid w:val="0099165C"/>
    <w:rsid w:val="00992D5C"/>
    <w:rsid w:val="009B0039"/>
    <w:rsid w:val="009B2231"/>
    <w:rsid w:val="009B5E5C"/>
    <w:rsid w:val="009B6C15"/>
    <w:rsid w:val="009B7510"/>
    <w:rsid w:val="009C433B"/>
    <w:rsid w:val="009D0FBF"/>
    <w:rsid w:val="009D3C77"/>
    <w:rsid w:val="009E4C30"/>
    <w:rsid w:val="009E5495"/>
    <w:rsid w:val="009F0E4F"/>
    <w:rsid w:val="009F72E1"/>
    <w:rsid w:val="00A015FA"/>
    <w:rsid w:val="00A01A6A"/>
    <w:rsid w:val="00A05E06"/>
    <w:rsid w:val="00A06C45"/>
    <w:rsid w:val="00A10C5C"/>
    <w:rsid w:val="00A12EA6"/>
    <w:rsid w:val="00A1301C"/>
    <w:rsid w:val="00A13A67"/>
    <w:rsid w:val="00A172A8"/>
    <w:rsid w:val="00A1737B"/>
    <w:rsid w:val="00A2159A"/>
    <w:rsid w:val="00A21964"/>
    <w:rsid w:val="00A2261F"/>
    <w:rsid w:val="00A23F16"/>
    <w:rsid w:val="00A24353"/>
    <w:rsid w:val="00A30796"/>
    <w:rsid w:val="00A32785"/>
    <w:rsid w:val="00A32A1F"/>
    <w:rsid w:val="00A35E78"/>
    <w:rsid w:val="00A35FB0"/>
    <w:rsid w:val="00A46EC1"/>
    <w:rsid w:val="00A535D4"/>
    <w:rsid w:val="00A54F92"/>
    <w:rsid w:val="00A557A0"/>
    <w:rsid w:val="00A60527"/>
    <w:rsid w:val="00A61769"/>
    <w:rsid w:val="00A63765"/>
    <w:rsid w:val="00A7064F"/>
    <w:rsid w:val="00A720EE"/>
    <w:rsid w:val="00A75530"/>
    <w:rsid w:val="00A828CA"/>
    <w:rsid w:val="00A83AE9"/>
    <w:rsid w:val="00A84F72"/>
    <w:rsid w:val="00A859D9"/>
    <w:rsid w:val="00A86289"/>
    <w:rsid w:val="00A90F50"/>
    <w:rsid w:val="00A91DC7"/>
    <w:rsid w:val="00A94327"/>
    <w:rsid w:val="00A94330"/>
    <w:rsid w:val="00A951E6"/>
    <w:rsid w:val="00AA0736"/>
    <w:rsid w:val="00AA513F"/>
    <w:rsid w:val="00AB02CB"/>
    <w:rsid w:val="00AB0F7D"/>
    <w:rsid w:val="00AB221F"/>
    <w:rsid w:val="00AB3F2E"/>
    <w:rsid w:val="00AB4CC8"/>
    <w:rsid w:val="00AB6261"/>
    <w:rsid w:val="00AC3CE7"/>
    <w:rsid w:val="00AD48BD"/>
    <w:rsid w:val="00AD4CF0"/>
    <w:rsid w:val="00AD5435"/>
    <w:rsid w:val="00AD6E41"/>
    <w:rsid w:val="00AE1ED3"/>
    <w:rsid w:val="00AE3261"/>
    <w:rsid w:val="00AE7831"/>
    <w:rsid w:val="00AF484A"/>
    <w:rsid w:val="00AF78D7"/>
    <w:rsid w:val="00AF7958"/>
    <w:rsid w:val="00B01664"/>
    <w:rsid w:val="00B02958"/>
    <w:rsid w:val="00B05E41"/>
    <w:rsid w:val="00B26801"/>
    <w:rsid w:val="00B36C88"/>
    <w:rsid w:val="00B46AB9"/>
    <w:rsid w:val="00B5052A"/>
    <w:rsid w:val="00B5214C"/>
    <w:rsid w:val="00B532B8"/>
    <w:rsid w:val="00B609BD"/>
    <w:rsid w:val="00B64E1A"/>
    <w:rsid w:val="00B6689A"/>
    <w:rsid w:val="00B66B08"/>
    <w:rsid w:val="00B701DC"/>
    <w:rsid w:val="00B7424E"/>
    <w:rsid w:val="00B7566B"/>
    <w:rsid w:val="00B75FE8"/>
    <w:rsid w:val="00B83C17"/>
    <w:rsid w:val="00B84117"/>
    <w:rsid w:val="00B841B9"/>
    <w:rsid w:val="00B853B5"/>
    <w:rsid w:val="00B857FF"/>
    <w:rsid w:val="00B91632"/>
    <w:rsid w:val="00B95308"/>
    <w:rsid w:val="00BA3A72"/>
    <w:rsid w:val="00BA4346"/>
    <w:rsid w:val="00BA4666"/>
    <w:rsid w:val="00BA5D9D"/>
    <w:rsid w:val="00BA6AAC"/>
    <w:rsid w:val="00BB1813"/>
    <w:rsid w:val="00BB41E4"/>
    <w:rsid w:val="00BB4C90"/>
    <w:rsid w:val="00BB6A9D"/>
    <w:rsid w:val="00BC12E1"/>
    <w:rsid w:val="00BC1873"/>
    <w:rsid w:val="00BC4744"/>
    <w:rsid w:val="00BC5B6F"/>
    <w:rsid w:val="00BD2EFA"/>
    <w:rsid w:val="00BD3173"/>
    <w:rsid w:val="00BD5AE1"/>
    <w:rsid w:val="00BE1A6C"/>
    <w:rsid w:val="00BE30AB"/>
    <w:rsid w:val="00BE361E"/>
    <w:rsid w:val="00BE4683"/>
    <w:rsid w:val="00BE7815"/>
    <w:rsid w:val="00BF319C"/>
    <w:rsid w:val="00BF507B"/>
    <w:rsid w:val="00C01452"/>
    <w:rsid w:val="00C02B97"/>
    <w:rsid w:val="00C07332"/>
    <w:rsid w:val="00C074AC"/>
    <w:rsid w:val="00C125ED"/>
    <w:rsid w:val="00C14E85"/>
    <w:rsid w:val="00C1592B"/>
    <w:rsid w:val="00C16C4C"/>
    <w:rsid w:val="00C209CF"/>
    <w:rsid w:val="00C21902"/>
    <w:rsid w:val="00C21AE6"/>
    <w:rsid w:val="00C24782"/>
    <w:rsid w:val="00C25072"/>
    <w:rsid w:val="00C30DD0"/>
    <w:rsid w:val="00C37873"/>
    <w:rsid w:val="00C40DDD"/>
    <w:rsid w:val="00C46BFA"/>
    <w:rsid w:val="00C47B03"/>
    <w:rsid w:val="00C47C7B"/>
    <w:rsid w:val="00C51F82"/>
    <w:rsid w:val="00C52170"/>
    <w:rsid w:val="00C57A26"/>
    <w:rsid w:val="00C647CF"/>
    <w:rsid w:val="00C66455"/>
    <w:rsid w:val="00C7023F"/>
    <w:rsid w:val="00C71A45"/>
    <w:rsid w:val="00C72924"/>
    <w:rsid w:val="00C75371"/>
    <w:rsid w:val="00C75432"/>
    <w:rsid w:val="00C80B0D"/>
    <w:rsid w:val="00C826C1"/>
    <w:rsid w:val="00C83AE1"/>
    <w:rsid w:val="00C86A16"/>
    <w:rsid w:val="00C87E4E"/>
    <w:rsid w:val="00C93604"/>
    <w:rsid w:val="00C94222"/>
    <w:rsid w:val="00C9472C"/>
    <w:rsid w:val="00CA07FC"/>
    <w:rsid w:val="00CA272E"/>
    <w:rsid w:val="00CA66DB"/>
    <w:rsid w:val="00CB2750"/>
    <w:rsid w:val="00CC42CD"/>
    <w:rsid w:val="00CC6808"/>
    <w:rsid w:val="00CD1864"/>
    <w:rsid w:val="00CD25AE"/>
    <w:rsid w:val="00CD717B"/>
    <w:rsid w:val="00CE211F"/>
    <w:rsid w:val="00CE4485"/>
    <w:rsid w:val="00D027D0"/>
    <w:rsid w:val="00D0426C"/>
    <w:rsid w:val="00D049ED"/>
    <w:rsid w:val="00D06353"/>
    <w:rsid w:val="00D0664A"/>
    <w:rsid w:val="00D17835"/>
    <w:rsid w:val="00D2037E"/>
    <w:rsid w:val="00D22509"/>
    <w:rsid w:val="00D23BED"/>
    <w:rsid w:val="00D26028"/>
    <w:rsid w:val="00D26ECE"/>
    <w:rsid w:val="00D34A61"/>
    <w:rsid w:val="00D358C3"/>
    <w:rsid w:val="00D42A4E"/>
    <w:rsid w:val="00D467D9"/>
    <w:rsid w:val="00D57ABC"/>
    <w:rsid w:val="00D613BE"/>
    <w:rsid w:val="00D62E92"/>
    <w:rsid w:val="00D646B7"/>
    <w:rsid w:val="00D70FDC"/>
    <w:rsid w:val="00D81415"/>
    <w:rsid w:val="00D819AE"/>
    <w:rsid w:val="00D82AE0"/>
    <w:rsid w:val="00D82DD5"/>
    <w:rsid w:val="00D9178C"/>
    <w:rsid w:val="00D918DD"/>
    <w:rsid w:val="00D94788"/>
    <w:rsid w:val="00D96D41"/>
    <w:rsid w:val="00DA05B9"/>
    <w:rsid w:val="00DA2587"/>
    <w:rsid w:val="00DA2FEB"/>
    <w:rsid w:val="00DA5862"/>
    <w:rsid w:val="00DA66E4"/>
    <w:rsid w:val="00DA6775"/>
    <w:rsid w:val="00DB4469"/>
    <w:rsid w:val="00DB5C04"/>
    <w:rsid w:val="00DC1461"/>
    <w:rsid w:val="00DC1587"/>
    <w:rsid w:val="00DC16AB"/>
    <w:rsid w:val="00DC300F"/>
    <w:rsid w:val="00DC3014"/>
    <w:rsid w:val="00DC3E52"/>
    <w:rsid w:val="00DC4715"/>
    <w:rsid w:val="00DC7DDE"/>
    <w:rsid w:val="00DD06F1"/>
    <w:rsid w:val="00DD64D1"/>
    <w:rsid w:val="00DE1ADC"/>
    <w:rsid w:val="00DE264B"/>
    <w:rsid w:val="00DE38D0"/>
    <w:rsid w:val="00DE3FB1"/>
    <w:rsid w:val="00DE68F4"/>
    <w:rsid w:val="00DF1DA7"/>
    <w:rsid w:val="00DF3354"/>
    <w:rsid w:val="00DF4D5F"/>
    <w:rsid w:val="00DF5DAC"/>
    <w:rsid w:val="00DF6D7B"/>
    <w:rsid w:val="00DF7549"/>
    <w:rsid w:val="00E02E43"/>
    <w:rsid w:val="00E03B3F"/>
    <w:rsid w:val="00E04CDC"/>
    <w:rsid w:val="00E072D0"/>
    <w:rsid w:val="00E10315"/>
    <w:rsid w:val="00E1303A"/>
    <w:rsid w:val="00E134E4"/>
    <w:rsid w:val="00E1358A"/>
    <w:rsid w:val="00E14FA0"/>
    <w:rsid w:val="00E20AC0"/>
    <w:rsid w:val="00E33D57"/>
    <w:rsid w:val="00E346C8"/>
    <w:rsid w:val="00E35ACD"/>
    <w:rsid w:val="00E41966"/>
    <w:rsid w:val="00E438FF"/>
    <w:rsid w:val="00E51A05"/>
    <w:rsid w:val="00E53D1C"/>
    <w:rsid w:val="00E55A2D"/>
    <w:rsid w:val="00E601D6"/>
    <w:rsid w:val="00E604B0"/>
    <w:rsid w:val="00E609D5"/>
    <w:rsid w:val="00E71BB3"/>
    <w:rsid w:val="00E7245A"/>
    <w:rsid w:val="00E7356B"/>
    <w:rsid w:val="00E76692"/>
    <w:rsid w:val="00E829CA"/>
    <w:rsid w:val="00E84A96"/>
    <w:rsid w:val="00E85B2D"/>
    <w:rsid w:val="00E93D54"/>
    <w:rsid w:val="00E95F57"/>
    <w:rsid w:val="00EB340C"/>
    <w:rsid w:val="00EB5B9B"/>
    <w:rsid w:val="00EC053B"/>
    <w:rsid w:val="00EC21E9"/>
    <w:rsid w:val="00EC4084"/>
    <w:rsid w:val="00ED14F7"/>
    <w:rsid w:val="00ED1D6F"/>
    <w:rsid w:val="00ED5B55"/>
    <w:rsid w:val="00ED672C"/>
    <w:rsid w:val="00EE79C7"/>
    <w:rsid w:val="00EF1C61"/>
    <w:rsid w:val="00EF64BC"/>
    <w:rsid w:val="00EF6FF2"/>
    <w:rsid w:val="00EF76F3"/>
    <w:rsid w:val="00EF7DD5"/>
    <w:rsid w:val="00F01D0E"/>
    <w:rsid w:val="00F03487"/>
    <w:rsid w:val="00F07111"/>
    <w:rsid w:val="00F12067"/>
    <w:rsid w:val="00F13354"/>
    <w:rsid w:val="00F17894"/>
    <w:rsid w:val="00F22CD5"/>
    <w:rsid w:val="00F25394"/>
    <w:rsid w:val="00F25576"/>
    <w:rsid w:val="00F26176"/>
    <w:rsid w:val="00F26AC9"/>
    <w:rsid w:val="00F30DDA"/>
    <w:rsid w:val="00F34A32"/>
    <w:rsid w:val="00F36198"/>
    <w:rsid w:val="00F36B35"/>
    <w:rsid w:val="00F45A93"/>
    <w:rsid w:val="00F5257D"/>
    <w:rsid w:val="00F56A75"/>
    <w:rsid w:val="00F6009E"/>
    <w:rsid w:val="00F61F0D"/>
    <w:rsid w:val="00F62D75"/>
    <w:rsid w:val="00F638C1"/>
    <w:rsid w:val="00F64BD9"/>
    <w:rsid w:val="00F64E3F"/>
    <w:rsid w:val="00F65426"/>
    <w:rsid w:val="00F65FD8"/>
    <w:rsid w:val="00F665AF"/>
    <w:rsid w:val="00F72972"/>
    <w:rsid w:val="00F72EB9"/>
    <w:rsid w:val="00F81478"/>
    <w:rsid w:val="00F8257F"/>
    <w:rsid w:val="00F837A6"/>
    <w:rsid w:val="00F853A3"/>
    <w:rsid w:val="00F87F7E"/>
    <w:rsid w:val="00F96608"/>
    <w:rsid w:val="00F9675E"/>
    <w:rsid w:val="00FA007E"/>
    <w:rsid w:val="00FA13CF"/>
    <w:rsid w:val="00FA55A8"/>
    <w:rsid w:val="00FA78A6"/>
    <w:rsid w:val="00FB10C0"/>
    <w:rsid w:val="00FB1B43"/>
    <w:rsid w:val="00FB3C09"/>
    <w:rsid w:val="00FB3C6E"/>
    <w:rsid w:val="00FB671A"/>
    <w:rsid w:val="00FB6919"/>
    <w:rsid w:val="00FB6F69"/>
    <w:rsid w:val="00FC6264"/>
    <w:rsid w:val="00FC6BCD"/>
    <w:rsid w:val="00FC790B"/>
    <w:rsid w:val="00FD2DF6"/>
    <w:rsid w:val="00FE217E"/>
    <w:rsid w:val="00FE2457"/>
    <w:rsid w:val="00FF0A2A"/>
    <w:rsid w:val="00FF195B"/>
    <w:rsid w:val="00FF3BEB"/>
    <w:rsid w:val="00FF5D7C"/>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4F972D7"/>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77258F"/>
    <w:rsid w:val="0FDA0FEA"/>
    <w:rsid w:val="0FDF5034"/>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D7A81"/>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612064"/>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5C53268"/>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B806E1C"/>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112A2"/>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91936"/>
    <w:rsid w:val="57DA10A9"/>
    <w:rsid w:val="58A261CC"/>
    <w:rsid w:val="58C13791"/>
    <w:rsid w:val="58C9DF04"/>
    <w:rsid w:val="591AD592"/>
    <w:rsid w:val="5924BC01"/>
    <w:rsid w:val="5987A165"/>
    <w:rsid w:val="59BD32BD"/>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9A463B"/>
    <w:rsid w:val="5ED05A63"/>
    <w:rsid w:val="5EF66468"/>
    <w:rsid w:val="5F10F09C"/>
    <w:rsid w:val="5F22EE18"/>
    <w:rsid w:val="5F497CA9"/>
    <w:rsid w:val="5FD3EE72"/>
    <w:rsid w:val="5FE2F0E5"/>
    <w:rsid w:val="6003E10F"/>
    <w:rsid w:val="606F7309"/>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0D3978"/>
    <w:rsid w:val="6B49A675"/>
    <w:rsid w:val="6BB848CA"/>
    <w:rsid w:val="6BF8E92E"/>
    <w:rsid w:val="6C260E18"/>
    <w:rsid w:val="6CD42832"/>
    <w:rsid w:val="6D31EF32"/>
    <w:rsid w:val="6D3BD39B"/>
    <w:rsid w:val="6D4ECDA7"/>
    <w:rsid w:val="6DB66BBB"/>
    <w:rsid w:val="6DB8DC69"/>
    <w:rsid w:val="6DBFE5E2"/>
    <w:rsid w:val="6E4E2045"/>
    <w:rsid w:val="6E5B7BA6"/>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2C1896"/>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iPriority="99" w:name="List"/>
    <w:lsdException w:qFormat="1" w:unhideWhenUsed="0" w:uiPriority="0" w:semiHidden="0" w:name="List Bullet"/>
    <w:lsdException w:qFormat="1" w:unhideWhenUsed="0" w:uiPriority="0" w:semiHidden="0" w:name="List Number"/>
    <w:lsdException w:qFormat="1" w:uiPriority="99" w:name="List 2"/>
    <w:lsdException w:qFormat="1" w:unhideWhenUsed="0" w:uiPriority="0" w:semiHidden="0"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iPriority="99"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82"/>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4">
    <w:name w:val="heading 2"/>
    <w:basedOn w:val="1"/>
    <w:next w:val="1"/>
    <w:link w:val="84"/>
    <w:unhideWhenUsed/>
    <w:qFormat/>
    <w:uiPriority w:val="9"/>
    <w:pPr>
      <w:keepNext/>
      <w:keepLines/>
      <w:spacing w:before="240" w:after="120" w:afterLines="50"/>
      <w:ind w:left="528" w:hanging="528"/>
      <w:jc w:val="both"/>
      <w:outlineLvl w:val="1"/>
    </w:pPr>
    <w:rPr>
      <w:rFonts w:ascii="Times New Roman" w:hAnsi="Times New Roman" w:cs="Times New Roman"/>
      <w:b/>
      <w:sz w:val="21"/>
      <w:szCs w:val="21"/>
      <w:lang w:eastAsia="zh-CN"/>
    </w:rPr>
  </w:style>
  <w:style w:type="paragraph" w:styleId="5">
    <w:name w:val="heading 3"/>
    <w:basedOn w:val="1"/>
    <w:next w:val="1"/>
    <w:link w:val="108"/>
    <w:qFormat/>
    <w:uiPriority w:val="9"/>
    <w:pPr>
      <w:keepNext/>
      <w:spacing w:before="100" w:beforeAutospacing="1" w:after="100" w:afterAutospacing="1" w:line="240" w:lineRule="auto"/>
      <w:ind w:left="6957" w:hanging="720"/>
      <w:outlineLvl w:val="2"/>
    </w:pPr>
    <w:rPr>
      <w:rFonts w:ascii="Arial" w:hAnsi="Arial" w:eastAsia="Arial" w:cs="Arial"/>
      <w:b/>
      <w:sz w:val="21"/>
      <w:szCs w:val="20"/>
      <w:lang w:val="en-GB" w:eastAsia="zh-CN"/>
    </w:rPr>
  </w:style>
  <w:style w:type="paragraph" w:styleId="6">
    <w:name w:val="heading 4"/>
    <w:basedOn w:val="1"/>
    <w:next w:val="1"/>
    <w:link w:val="109"/>
    <w:qFormat/>
    <w:uiPriority w:val="9"/>
    <w:pPr>
      <w:keepNext/>
      <w:spacing w:before="100" w:beforeAutospacing="1" w:after="100" w:afterAutospacing="1" w:line="240" w:lineRule="auto"/>
      <w:ind w:left="1080" w:right="220" w:rightChars="100" w:hanging="1080"/>
      <w:contextualSpacing/>
      <w:outlineLvl w:val="3"/>
    </w:pPr>
    <w:rPr>
      <w:rFonts w:ascii="Times New Roman" w:hAnsi="Times New Roman" w:cs="Times New Roman"/>
      <w:b/>
      <w:lang w:val="en-GB" w:eastAsia="zh-CN"/>
    </w:rPr>
  </w:style>
  <w:style w:type="paragraph" w:styleId="7">
    <w:name w:val="heading 5"/>
    <w:basedOn w:val="1"/>
    <w:next w:val="1"/>
    <w:link w:val="110"/>
    <w:qFormat/>
    <w:uiPriority w:val="0"/>
    <w:pPr>
      <w:spacing w:before="240" w:beforeAutospacing="1" w:after="60" w:line="240" w:lineRule="auto"/>
      <w:contextualSpacing/>
      <w:outlineLvl w:val="4"/>
    </w:pPr>
    <w:rPr>
      <w:rFonts w:ascii="Times New Roman" w:hAnsi="Times New Roman" w:eastAsia="Arial" w:cs="Times New Roman"/>
      <w:b/>
      <w:sz w:val="21"/>
      <w:szCs w:val="20"/>
      <w:lang w:val="en-GB" w:eastAsia="zh-CN"/>
    </w:rPr>
  </w:style>
  <w:style w:type="paragraph" w:styleId="8">
    <w:name w:val="heading 6"/>
    <w:basedOn w:val="1"/>
    <w:next w:val="1"/>
    <w:link w:val="111"/>
    <w:qFormat/>
    <w:uiPriority w:val="0"/>
    <w:pPr>
      <w:spacing w:before="240" w:beforeAutospacing="1" w:after="60" w:line="240" w:lineRule="auto"/>
      <w:contextualSpacing/>
      <w:outlineLvl w:val="5"/>
    </w:pPr>
    <w:rPr>
      <w:rFonts w:ascii="Times New Roman" w:hAnsi="Times New Roman" w:eastAsia="Arial" w:cs="Times New Roman"/>
      <w:i/>
      <w:szCs w:val="20"/>
      <w:lang w:val="en-GB" w:eastAsia="zh-CN"/>
    </w:rPr>
  </w:style>
  <w:style w:type="paragraph" w:styleId="9">
    <w:name w:val="heading 7"/>
    <w:basedOn w:val="1"/>
    <w:next w:val="1"/>
    <w:link w:val="112"/>
    <w:qFormat/>
    <w:uiPriority w:val="0"/>
    <w:pPr>
      <w:spacing w:before="240" w:beforeAutospacing="1" w:after="60" w:line="240" w:lineRule="auto"/>
      <w:contextualSpacing/>
      <w:outlineLvl w:val="6"/>
    </w:pPr>
    <w:rPr>
      <w:rFonts w:ascii="Times New Roman" w:hAnsi="Times New Roman" w:eastAsia="Arial" w:cs="Times New Roman"/>
      <w:sz w:val="20"/>
      <w:szCs w:val="20"/>
      <w:lang w:val="en-GB" w:eastAsia="zh-CN"/>
    </w:rPr>
  </w:style>
  <w:style w:type="paragraph" w:styleId="10">
    <w:name w:val="heading 8"/>
    <w:basedOn w:val="1"/>
    <w:next w:val="1"/>
    <w:link w:val="113"/>
    <w:qFormat/>
    <w:uiPriority w:val="9"/>
    <w:pPr>
      <w:spacing w:before="240" w:beforeAutospacing="1" w:after="60" w:line="240" w:lineRule="auto"/>
      <w:contextualSpacing/>
      <w:outlineLvl w:val="7"/>
    </w:pPr>
    <w:rPr>
      <w:rFonts w:ascii="Times New Roman" w:hAnsi="Times New Roman" w:eastAsia="Arial" w:cs="Times New Roman"/>
      <w:i/>
      <w:sz w:val="20"/>
      <w:szCs w:val="20"/>
      <w:lang w:val="en-GB" w:eastAsia="zh-CN"/>
    </w:rPr>
  </w:style>
  <w:style w:type="paragraph" w:styleId="11">
    <w:name w:val="heading 9"/>
    <w:basedOn w:val="1"/>
    <w:next w:val="1"/>
    <w:link w:val="114"/>
    <w:qFormat/>
    <w:uiPriority w:val="0"/>
    <w:pPr>
      <w:spacing w:before="240" w:beforeAutospacing="1" w:after="60" w:line="240" w:lineRule="auto"/>
      <w:contextualSpacing/>
      <w:outlineLvl w:val="8"/>
    </w:pPr>
    <w:rPr>
      <w:rFonts w:ascii="Times New Roman" w:hAnsi="Times New Roman" w:eastAsia="Arial" w:cs="Times New Roman"/>
      <w:b/>
      <w:i/>
      <w:sz w:val="18"/>
      <w:szCs w:val="20"/>
      <w:lang w:val="en-GB" w:eastAsia="zh-CN"/>
    </w:rPr>
  </w:style>
  <w:style w:type="character" w:default="1" w:styleId="71">
    <w:name w:val="Default Paragraph Font"/>
    <w:semiHidden/>
    <w:unhideWhenUsed/>
    <w:uiPriority w:val="1"/>
  </w:style>
  <w:style w:type="table" w:default="1" w:styleId="69">
    <w:name w:val="Normal Table"/>
    <w:semiHidden/>
    <w:unhideWhenUsed/>
    <w:uiPriority w:val="99"/>
    <w:tblPr>
      <w:tblCellMar>
        <w:top w:w="0" w:type="dxa"/>
        <w:left w:w="108" w:type="dxa"/>
        <w:bottom w:w="0" w:type="dxa"/>
        <w:right w:w="108" w:type="dxa"/>
      </w:tblCellMar>
    </w:tblPr>
  </w:style>
  <w:style w:type="paragraph" w:styleId="2">
    <w:name w:val="macro"/>
    <w:link w:val="130"/>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Times New Roman" w:cs="Times New Roman"/>
      <w:sz w:val="18"/>
      <w:lang w:val="en-US" w:eastAsia="en-US" w:bidi="ar-SA"/>
    </w:rPr>
  </w:style>
  <w:style w:type="paragraph" w:styleId="12">
    <w:name w:val="List 3"/>
    <w:basedOn w:val="1"/>
    <w:qFormat/>
    <w:uiPriority w:val="0"/>
    <w:pPr>
      <w:spacing w:before="100" w:beforeAutospacing="1" w:after="0" w:line="240" w:lineRule="auto"/>
      <w:ind w:left="849" w:hanging="283"/>
      <w:contextualSpacing/>
    </w:pPr>
    <w:rPr>
      <w:rFonts w:ascii="Times New Roman" w:hAnsi="Times New Roman" w:eastAsia="Arial" w:cs="Times New Roman"/>
      <w:sz w:val="18"/>
      <w:szCs w:val="20"/>
      <w:lang w:val="en-GB" w:eastAsia="zh-CN"/>
    </w:rPr>
  </w:style>
  <w:style w:type="paragraph" w:styleId="13">
    <w:name w:val="toc 7"/>
    <w:basedOn w:val="1"/>
    <w:next w:val="14"/>
    <w:qFormat/>
    <w:uiPriority w:val="0"/>
    <w:pPr>
      <w:keepLines/>
      <w:tabs>
        <w:tab w:val="right" w:leader="dot" w:pos="9288"/>
      </w:tabs>
      <w:spacing w:before="100" w:beforeAutospacing="1" w:after="0" w:line="240" w:lineRule="auto"/>
      <w:ind w:left="5040" w:right="720" w:hanging="720"/>
      <w:contextualSpacing/>
    </w:pPr>
    <w:rPr>
      <w:rFonts w:ascii="Times New Roman" w:hAnsi="Times New Roman" w:eastAsia="Arial" w:cs="Times New Roman"/>
      <w:sz w:val="18"/>
      <w:szCs w:val="20"/>
      <w:lang w:val="en-GB" w:eastAsia="zh-CN"/>
    </w:rPr>
  </w:style>
  <w:style w:type="paragraph" w:styleId="14">
    <w:name w:val="toc 8"/>
    <w:basedOn w:val="1"/>
    <w:next w:val="15"/>
    <w:qFormat/>
    <w:uiPriority w:val="0"/>
    <w:pPr>
      <w:keepLines/>
      <w:tabs>
        <w:tab w:val="right" w:leader="dot" w:pos="9288"/>
      </w:tabs>
      <w:spacing w:before="100" w:beforeAutospacing="1" w:after="0" w:line="240" w:lineRule="auto"/>
      <w:ind w:left="5760" w:right="720" w:hanging="720"/>
      <w:contextualSpacing/>
    </w:pPr>
    <w:rPr>
      <w:rFonts w:ascii="Times New Roman" w:hAnsi="Times New Roman" w:eastAsia="Arial" w:cs="Times New Roman"/>
      <w:sz w:val="18"/>
      <w:szCs w:val="20"/>
      <w:lang w:val="en-GB" w:eastAsia="zh-CN"/>
    </w:rPr>
  </w:style>
  <w:style w:type="paragraph" w:styleId="15">
    <w:name w:val="toc 9"/>
    <w:basedOn w:val="1"/>
    <w:next w:val="1"/>
    <w:qFormat/>
    <w:uiPriority w:val="0"/>
    <w:pPr>
      <w:keepLines/>
      <w:tabs>
        <w:tab w:val="right" w:leader="dot" w:pos="9288"/>
      </w:tabs>
      <w:spacing w:before="100" w:beforeAutospacing="1" w:after="0" w:line="240" w:lineRule="auto"/>
      <w:ind w:left="6480" w:right="720" w:hanging="720"/>
      <w:contextualSpacing/>
    </w:pPr>
    <w:rPr>
      <w:rFonts w:ascii="Times New Roman" w:hAnsi="Times New Roman" w:eastAsia="Arial" w:cs="Times New Roman"/>
      <w:sz w:val="18"/>
      <w:szCs w:val="20"/>
      <w:lang w:val="en-GB" w:eastAsia="zh-CN"/>
    </w:rPr>
  </w:style>
  <w:style w:type="paragraph" w:styleId="16">
    <w:name w:val="List Number 2"/>
    <w:basedOn w:val="1"/>
    <w:qFormat/>
    <w:uiPriority w:val="0"/>
    <w:pPr>
      <w:numPr>
        <w:ilvl w:val="0"/>
        <w:numId w:val="1"/>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7">
    <w:name w:val="table of authorities"/>
    <w:basedOn w:val="1"/>
    <w:next w:val="1"/>
    <w:qFormat/>
    <w:uiPriority w:val="0"/>
    <w:pPr>
      <w:widowControl w:val="0"/>
      <w:tabs>
        <w:tab w:val="right" w:leader="dot" w:pos="9216"/>
      </w:tabs>
      <w:spacing w:before="100" w:beforeAutospacing="1" w:after="120" w:line="240" w:lineRule="exact"/>
      <w:ind w:left="360" w:right="1440" w:hanging="360"/>
      <w:contextualSpacing/>
    </w:pPr>
    <w:rPr>
      <w:rFonts w:ascii="Times New Roman" w:hAnsi="Times New Roman" w:eastAsia="Arial" w:cs="Times New Roman"/>
      <w:sz w:val="18"/>
      <w:szCs w:val="20"/>
      <w:lang w:val="en-GB" w:eastAsia="zh-CN"/>
    </w:rPr>
  </w:style>
  <w:style w:type="paragraph" w:styleId="18">
    <w:name w:val="List Bullet 4"/>
    <w:basedOn w:val="1"/>
    <w:qFormat/>
    <w:uiPriority w:val="0"/>
    <w:pPr>
      <w:numPr>
        <w:ilvl w:val="0"/>
        <w:numId w:val="2"/>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9">
    <w:name w:val="index 8"/>
    <w:basedOn w:val="1"/>
    <w:next w:val="1"/>
    <w:qFormat/>
    <w:uiPriority w:val="0"/>
    <w:pPr>
      <w:spacing w:before="100" w:beforeAutospacing="1" w:after="0" w:line="240" w:lineRule="auto"/>
      <w:ind w:left="1920" w:hanging="240"/>
      <w:contextualSpacing/>
    </w:pPr>
    <w:rPr>
      <w:rFonts w:ascii="Times New Roman" w:hAnsi="Times New Roman" w:eastAsia="Arial" w:cs="Times New Roman"/>
      <w:sz w:val="18"/>
      <w:szCs w:val="20"/>
      <w:lang w:val="en-GB" w:eastAsia="zh-CN"/>
    </w:rPr>
  </w:style>
  <w:style w:type="paragraph" w:styleId="20">
    <w:name w:val="List Number"/>
    <w:basedOn w:val="1"/>
    <w:qFormat/>
    <w:uiPriority w:val="0"/>
    <w:pPr>
      <w:numPr>
        <w:ilvl w:val="0"/>
        <w:numId w:val="3"/>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1">
    <w:name w:val="caption"/>
    <w:basedOn w:val="1"/>
    <w:next w:val="1"/>
    <w:link w:val="141"/>
    <w:qFormat/>
    <w:uiPriority w:val="0"/>
    <w:pPr>
      <w:spacing w:before="120" w:beforeAutospacing="1" w:after="120" w:line="240" w:lineRule="auto"/>
      <w:contextualSpacing/>
    </w:pPr>
    <w:rPr>
      <w:rFonts w:ascii="Times New Roman" w:hAnsi="Times New Roman" w:eastAsia="Arial" w:cs="Times New Roman"/>
      <w:b/>
      <w:bCs/>
      <w:sz w:val="20"/>
      <w:szCs w:val="20"/>
      <w:lang w:val="en-GB" w:eastAsia="zh-CN"/>
    </w:rPr>
  </w:style>
  <w:style w:type="paragraph" w:styleId="22">
    <w:name w:val="index 5"/>
    <w:basedOn w:val="1"/>
    <w:next w:val="1"/>
    <w:qFormat/>
    <w:uiPriority w:val="0"/>
    <w:pPr>
      <w:spacing w:before="100" w:beforeAutospacing="1" w:after="0" w:line="240" w:lineRule="auto"/>
      <w:ind w:left="1200" w:hanging="240"/>
      <w:contextualSpacing/>
    </w:pPr>
    <w:rPr>
      <w:rFonts w:ascii="Times New Roman" w:hAnsi="Times New Roman" w:eastAsia="Arial" w:cs="Times New Roman"/>
      <w:sz w:val="18"/>
      <w:szCs w:val="20"/>
      <w:lang w:val="en-GB" w:eastAsia="zh-CN"/>
    </w:rPr>
  </w:style>
  <w:style w:type="paragraph" w:styleId="23">
    <w:name w:val="List Bullet"/>
    <w:basedOn w:val="1"/>
    <w:qFormat/>
    <w:uiPriority w:val="0"/>
    <w:pPr>
      <w:numPr>
        <w:ilvl w:val="0"/>
        <w:numId w:val="4"/>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4">
    <w:name w:val="envelope address"/>
    <w:basedOn w:val="1"/>
    <w:qFormat/>
    <w:uiPriority w:val="0"/>
    <w:pPr>
      <w:framePr w:w="5760" w:h="2160" w:hRule="exact" w:wrap="around" w:vAnchor="page" w:hAnchor="page" w:x="6481" w:y="3068"/>
      <w:spacing w:before="100" w:beforeAutospacing="1" w:after="0" w:line="240" w:lineRule="auto"/>
      <w:contextualSpacing/>
    </w:pPr>
    <w:rPr>
      <w:rFonts w:ascii="Times New Roman" w:hAnsi="Times New Roman" w:eastAsia="Arial" w:cs="Times New Roman"/>
      <w:sz w:val="18"/>
      <w:szCs w:val="20"/>
      <w:lang w:val="en-GB" w:eastAsia="zh-CN"/>
    </w:rPr>
  </w:style>
  <w:style w:type="paragraph" w:styleId="25">
    <w:name w:val="Document Map"/>
    <w:basedOn w:val="1"/>
    <w:link w:val="134"/>
    <w:qFormat/>
    <w:uiPriority w:val="0"/>
    <w:pPr>
      <w:shd w:val="clear" w:color="auto" w:fill="000080"/>
      <w:spacing w:before="100" w:beforeAutospacing="1" w:after="0" w:line="240" w:lineRule="auto"/>
      <w:contextualSpacing/>
    </w:pPr>
    <w:rPr>
      <w:rFonts w:ascii="Tahoma" w:hAnsi="Tahoma" w:eastAsia="Arial" w:cs="Tahoma"/>
      <w:sz w:val="18"/>
      <w:szCs w:val="20"/>
      <w:lang w:val="en-GB" w:eastAsia="zh-CN"/>
    </w:rPr>
  </w:style>
  <w:style w:type="paragraph" w:styleId="26">
    <w:name w:val="toa heading"/>
    <w:basedOn w:val="1"/>
    <w:next w:val="17"/>
    <w:qFormat/>
    <w:uiPriority w:val="0"/>
    <w:pPr>
      <w:keepNext/>
      <w:widowControl w:val="0"/>
      <w:spacing w:before="120" w:beforeAutospacing="1" w:after="120" w:line="240" w:lineRule="exact"/>
      <w:contextualSpacing/>
      <w:jc w:val="center"/>
    </w:pPr>
    <w:rPr>
      <w:rFonts w:ascii="Times New Roman" w:hAnsi="Times New Roman" w:eastAsia="Arial" w:cs="Times New Roman"/>
      <w:b/>
      <w:caps/>
      <w:sz w:val="18"/>
      <w:szCs w:val="20"/>
      <w:lang w:val="en-GB" w:eastAsia="zh-CN"/>
    </w:rPr>
  </w:style>
  <w:style w:type="paragraph" w:styleId="27">
    <w:name w:val="annotation text"/>
    <w:basedOn w:val="1"/>
    <w:link w:val="103"/>
    <w:unhideWhenUsed/>
    <w:qFormat/>
    <w:uiPriority w:val="0"/>
  </w:style>
  <w:style w:type="paragraph" w:styleId="28">
    <w:name w:val="index 6"/>
    <w:basedOn w:val="1"/>
    <w:next w:val="1"/>
    <w:qFormat/>
    <w:uiPriority w:val="0"/>
    <w:pPr>
      <w:spacing w:before="100" w:beforeAutospacing="1" w:after="0" w:line="240" w:lineRule="auto"/>
      <w:ind w:left="1440" w:hanging="240"/>
      <w:contextualSpacing/>
    </w:pPr>
    <w:rPr>
      <w:rFonts w:ascii="Times New Roman" w:hAnsi="Times New Roman" w:eastAsia="Arial" w:cs="Times New Roman"/>
      <w:sz w:val="18"/>
      <w:szCs w:val="20"/>
      <w:lang w:val="en-GB" w:eastAsia="zh-CN"/>
    </w:rPr>
  </w:style>
  <w:style w:type="paragraph" w:styleId="29">
    <w:name w:val="List Bullet 3"/>
    <w:basedOn w:val="1"/>
    <w:qFormat/>
    <w:uiPriority w:val="0"/>
    <w:pPr>
      <w:numPr>
        <w:ilvl w:val="0"/>
        <w:numId w:val="5"/>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0">
    <w:name w:val="Body Text"/>
    <w:basedOn w:val="1"/>
    <w:link w:val="93"/>
    <w:qFormat/>
    <w:uiPriority w:val="0"/>
    <w:pPr>
      <w:widowControl w:val="0"/>
      <w:spacing w:after="0" w:line="240" w:lineRule="auto"/>
      <w:jc w:val="both"/>
    </w:pPr>
    <w:rPr>
      <w:rFonts w:ascii="Times New Roman" w:hAnsi="Times New Roman"/>
      <w:color w:val="0000FF"/>
      <w:kern w:val="2"/>
      <w:sz w:val="21"/>
    </w:rPr>
  </w:style>
  <w:style w:type="paragraph" w:styleId="31">
    <w:name w:val="Body Text Indent"/>
    <w:basedOn w:val="1"/>
    <w:next w:val="30"/>
    <w:link w:val="119"/>
    <w:qFormat/>
    <w:uiPriority w:val="0"/>
    <w:pPr>
      <w:spacing w:before="100" w:beforeAutospacing="1" w:after="240" w:line="240" w:lineRule="auto"/>
      <w:ind w:left="1440"/>
      <w:contextualSpacing/>
    </w:pPr>
    <w:rPr>
      <w:rFonts w:ascii="Times New Roman" w:hAnsi="Times New Roman" w:eastAsia="Arial" w:cs="Times New Roman"/>
      <w:sz w:val="18"/>
      <w:szCs w:val="20"/>
      <w:lang w:val="en-GB" w:eastAsia="zh-CN"/>
    </w:rPr>
  </w:style>
  <w:style w:type="paragraph" w:styleId="32">
    <w:name w:val="List Number 3"/>
    <w:basedOn w:val="1"/>
    <w:qFormat/>
    <w:uiPriority w:val="0"/>
    <w:pPr>
      <w:numPr>
        <w:ilvl w:val="0"/>
        <w:numId w:val="6"/>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3">
    <w:name w:val="List 2"/>
    <w:basedOn w:val="1"/>
    <w:semiHidden/>
    <w:unhideWhenUsed/>
    <w:qFormat/>
    <w:uiPriority w:val="99"/>
    <w:pPr>
      <w:ind w:left="100" w:leftChars="200" w:hanging="200" w:hangingChars="200"/>
      <w:contextualSpacing/>
    </w:pPr>
  </w:style>
  <w:style w:type="paragraph" w:styleId="34">
    <w:name w:val="Block Text"/>
    <w:basedOn w:val="1"/>
    <w:qFormat/>
    <w:uiPriority w:val="0"/>
    <w:pPr>
      <w:spacing w:before="100" w:beforeAutospacing="1" w:after="120" w:line="240" w:lineRule="auto"/>
      <w:ind w:left="1440" w:right="1440"/>
      <w:contextualSpacing/>
    </w:pPr>
    <w:rPr>
      <w:rFonts w:ascii="Times New Roman" w:hAnsi="Times New Roman" w:eastAsia="Arial" w:cs="Times New Roman"/>
      <w:sz w:val="18"/>
      <w:szCs w:val="20"/>
      <w:lang w:val="en-GB" w:eastAsia="zh-CN"/>
    </w:rPr>
  </w:style>
  <w:style w:type="paragraph" w:styleId="35">
    <w:name w:val="List Bullet 2"/>
    <w:basedOn w:val="1"/>
    <w:qFormat/>
    <w:uiPriority w:val="0"/>
    <w:pPr>
      <w:numPr>
        <w:ilvl w:val="0"/>
        <w:numId w:val="7"/>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6">
    <w:name w:val="index 4"/>
    <w:basedOn w:val="1"/>
    <w:next w:val="1"/>
    <w:qFormat/>
    <w:uiPriority w:val="0"/>
    <w:pPr>
      <w:spacing w:before="100" w:beforeAutospacing="1" w:after="0" w:line="240" w:lineRule="auto"/>
      <w:ind w:left="960" w:hanging="240"/>
      <w:contextualSpacing/>
    </w:pPr>
    <w:rPr>
      <w:rFonts w:ascii="Times New Roman" w:hAnsi="Times New Roman" w:eastAsia="Arial" w:cs="Times New Roman"/>
      <w:sz w:val="18"/>
      <w:szCs w:val="20"/>
      <w:lang w:val="en-GB" w:eastAsia="zh-CN"/>
    </w:rPr>
  </w:style>
  <w:style w:type="paragraph" w:styleId="37">
    <w:name w:val="toc 5"/>
    <w:basedOn w:val="1"/>
    <w:next w:val="38"/>
    <w:qFormat/>
    <w:uiPriority w:val="0"/>
    <w:pPr>
      <w:keepLines/>
      <w:tabs>
        <w:tab w:val="right" w:leader="dot" w:pos="9288"/>
      </w:tabs>
      <w:spacing w:before="100" w:beforeAutospacing="1" w:after="0" w:line="240" w:lineRule="auto"/>
      <w:ind w:left="3600" w:right="720" w:hanging="720"/>
      <w:contextualSpacing/>
    </w:pPr>
    <w:rPr>
      <w:rFonts w:ascii="Times New Roman" w:hAnsi="Times New Roman" w:eastAsia="Arial" w:cs="Times New Roman"/>
      <w:sz w:val="18"/>
      <w:szCs w:val="20"/>
      <w:lang w:val="en-GB" w:eastAsia="zh-CN"/>
    </w:rPr>
  </w:style>
  <w:style w:type="paragraph" w:styleId="38">
    <w:name w:val="toc 6"/>
    <w:basedOn w:val="1"/>
    <w:next w:val="13"/>
    <w:qFormat/>
    <w:uiPriority w:val="0"/>
    <w:pPr>
      <w:keepLines/>
      <w:tabs>
        <w:tab w:val="right" w:leader="dot" w:pos="9288"/>
      </w:tabs>
      <w:spacing w:before="100" w:beforeAutospacing="1" w:after="0" w:line="240" w:lineRule="auto"/>
      <w:ind w:left="4320" w:right="720" w:hanging="720"/>
      <w:contextualSpacing/>
    </w:pPr>
    <w:rPr>
      <w:rFonts w:ascii="Times New Roman" w:hAnsi="Times New Roman" w:eastAsia="Arial" w:cs="Times New Roman"/>
      <w:sz w:val="18"/>
      <w:szCs w:val="20"/>
      <w:lang w:val="en-GB" w:eastAsia="zh-CN"/>
    </w:rPr>
  </w:style>
  <w:style w:type="paragraph" w:styleId="39">
    <w:name w:val="toc 3"/>
    <w:basedOn w:val="1"/>
    <w:next w:val="40"/>
    <w:qFormat/>
    <w:uiPriority w:val="0"/>
    <w:pPr>
      <w:keepLines/>
      <w:tabs>
        <w:tab w:val="right" w:leader="dot" w:pos="9288"/>
      </w:tabs>
      <w:spacing w:before="100" w:beforeAutospacing="1" w:after="0" w:line="240" w:lineRule="auto"/>
      <w:ind w:left="2160" w:right="720" w:hanging="720"/>
      <w:contextualSpacing/>
    </w:pPr>
    <w:rPr>
      <w:rFonts w:ascii="Times New Roman" w:hAnsi="Times New Roman" w:eastAsia="Arial" w:cs="Times New Roman"/>
      <w:sz w:val="18"/>
      <w:szCs w:val="20"/>
      <w:lang w:val="en-GB" w:eastAsia="zh-CN"/>
    </w:rPr>
  </w:style>
  <w:style w:type="paragraph" w:styleId="40">
    <w:name w:val="toc 4"/>
    <w:basedOn w:val="1"/>
    <w:next w:val="37"/>
    <w:qFormat/>
    <w:uiPriority w:val="0"/>
    <w:pPr>
      <w:keepLines/>
      <w:tabs>
        <w:tab w:val="right" w:leader="dot" w:pos="9288"/>
      </w:tabs>
      <w:spacing w:before="100" w:beforeAutospacing="1" w:after="0" w:line="240" w:lineRule="auto"/>
      <w:ind w:left="2880" w:right="720" w:hanging="720"/>
      <w:contextualSpacing/>
    </w:pPr>
    <w:rPr>
      <w:rFonts w:ascii="Times New Roman" w:hAnsi="Times New Roman" w:eastAsia="Arial" w:cs="Times New Roman"/>
      <w:sz w:val="18"/>
      <w:szCs w:val="20"/>
      <w:lang w:val="en-GB" w:eastAsia="zh-CN"/>
    </w:rPr>
  </w:style>
  <w:style w:type="paragraph" w:styleId="41">
    <w:name w:val="List Bullet 5"/>
    <w:basedOn w:val="1"/>
    <w:qFormat/>
    <w:uiPriority w:val="0"/>
    <w:pPr>
      <w:numPr>
        <w:ilvl w:val="0"/>
        <w:numId w:val="8"/>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2">
    <w:name w:val="List Number 4"/>
    <w:basedOn w:val="1"/>
    <w:qFormat/>
    <w:uiPriority w:val="0"/>
    <w:pPr>
      <w:numPr>
        <w:ilvl w:val="0"/>
        <w:numId w:val="9"/>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3">
    <w:name w:val="index 3"/>
    <w:basedOn w:val="1"/>
    <w:next w:val="1"/>
    <w:qFormat/>
    <w:uiPriority w:val="0"/>
    <w:pPr>
      <w:spacing w:before="100" w:beforeAutospacing="1" w:after="0" w:line="240" w:lineRule="auto"/>
      <w:ind w:left="720" w:hanging="240"/>
      <w:contextualSpacing/>
    </w:pPr>
    <w:rPr>
      <w:rFonts w:ascii="Times New Roman" w:hAnsi="Times New Roman" w:eastAsia="Arial" w:cs="Times New Roman"/>
      <w:sz w:val="18"/>
      <w:szCs w:val="20"/>
      <w:lang w:val="en-GB" w:eastAsia="zh-CN"/>
    </w:rPr>
  </w:style>
  <w:style w:type="paragraph" w:styleId="44">
    <w:name w:val="Date"/>
    <w:basedOn w:val="1"/>
    <w:next w:val="1"/>
    <w:link w:val="126"/>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5">
    <w:name w:val="Body Text Indent 2"/>
    <w:basedOn w:val="1"/>
    <w:link w:val="123"/>
    <w:qFormat/>
    <w:uiPriority w:val="0"/>
    <w:pPr>
      <w:spacing w:before="100" w:beforeAutospacing="1" w:after="240" w:line="480" w:lineRule="auto"/>
      <w:ind w:left="1440"/>
      <w:contextualSpacing/>
    </w:pPr>
    <w:rPr>
      <w:rFonts w:ascii="Times New Roman" w:hAnsi="Times New Roman" w:eastAsia="Arial" w:cs="Times New Roman"/>
      <w:sz w:val="18"/>
      <w:szCs w:val="20"/>
      <w:lang w:val="en-GB" w:eastAsia="zh-CN"/>
    </w:rPr>
  </w:style>
  <w:style w:type="paragraph" w:styleId="46">
    <w:name w:val="endnote text"/>
    <w:basedOn w:val="1"/>
    <w:link w:val="135"/>
    <w:qFormat/>
    <w:uiPriority w:val="0"/>
    <w:pPr>
      <w:spacing w:before="100" w:beforeAutospacing="1" w:after="0" w:line="240" w:lineRule="auto"/>
      <w:contextualSpacing/>
    </w:pPr>
    <w:rPr>
      <w:rFonts w:ascii="Times New Roman" w:hAnsi="Times New Roman" w:eastAsia="Arial" w:cs="Times New Roman"/>
      <w:sz w:val="20"/>
      <w:szCs w:val="20"/>
      <w:lang w:val="en-GB" w:eastAsia="zh-CN"/>
    </w:rPr>
  </w:style>
  <w:style w:type="paragraph" w:styleId="47">
    <w:name w:val="Balloon Text"/>
    <w:basedOn w:val="1"/>
    <w:link w:val="98"/>
    <w:unhideWhenUsed/>
    <w:qFormat/>
    <w:uiPriority w:val="0"/>
    <w:pPr>
      <w:spacing w:after="0" w:line="240" w:lineRule="auto"/>
    </w:pPr>
    <w:rPr>
      <w:sz w:val="18"/>
      <w:szCs w:val="18"/>
    </w:rPr>
  </w:style>
  <w:style w:type="paragraph" w:styleId="48">
    <w:name w:val="footer"/>
    <w:basedOn w:val="1"/>
    <w:link w:val="99"/>
    <w:unhideWhenUsed/>
    <w:qFormat/>
    <w:uiPriority w:val="99"/>
    <w:pPr>
      <w:tabs>
        <w:tab w:val="center" w:pos="4153"/>
        <w:tab w:val="right" w:pos="8306"/>
      </w:tabs>
      <w:snapToGrid w:val="0"/>
      <w:spacing w:line="240" w:lineRule="auto"/>
    </w:pPr>
    <w:rPr>
      <w:sz w:val="18"/>
      <w:szCs w:val="18"/>
    </w:rPr>
  </w:style>
  <w:style w:type="paragraph" w:styleId="49">
    <w:name w:val="header"/>
    <w:basedOn w:val="1"/>
    <w:link w:val="88"/>
    <w:qFormat/>
    <w:uiPriority w:val="99"/>
    <w:pPr>
      <w:tabs>
        <w:tab w:val="center" w:pos="4536"/>
        <w:tab w:val="right" w:pos="9072"/>
      </w:tabs>
      <w:spacing w:after="0" w:line="240" w:lineRule="auto"/>
    </w:pPr>
    <w:rPr>
      <w:rFonts w:ascii="Arial" w:hAnsi="Arial" w:eastAsia="MS Mincho"/>
      <w:b/>
      <w:szCs w:val="24"/>
    </w:rPr>
  </w:style>
  <w:style w:type="paragraph" w:styleId="50">
    <w:name w:val="Signature"/>
    <w:basedOn w:val="1"/>
    <w:next w:val="30"/>
    <w:link w:val="131"/>
    <w:qFormat/>
    <w:uiPriority w:val="0"/>
    <w:pPr>
      <w:keepLines/>
      <w:tabs>
        <w:tab w:val="right" w:leader="underscore" w:pos="8640"/>
      </w:tabs>
      <w:spacing w:before="100" w:beforeAutospacing="1" w:after="240" w:line="240" w:lineRule="auto"/>
      <w:ind w:left="4320"/>
      <w:contextualSpacing/>
    </w:pPr>
    <w:rPr>
      <w:rFonts w:ascii="Times New Roman" w:hAnsi="Times New Roman" w:eastAsia="Arial" w:cs="Times New Roman"/>
      <w:sz w:val="18"/>
      <w:szCs w:val="20"/>
      <w:lang w:val="en-GB" w:eastAsia="zh-CN"/>
    </w:rPr>
  </w:style>
  <w:style w:type="paragraph" w:styleId="51">
    <w:name w:val="toc 1"/>
    <w:basedOn w:val="1"/>
    <w:next w:val="52"/>
    <w:qFormat/>
    <w:uiPriority w:val="0"/>
    <w:pPr>
      <w:keepLines/>
      <w:tabs>
        <w:tab w:val="right" w:leader="dot" w:pos="9288"/>
      </w:tabs>
      <w:spacing w:before="100" w:beforeAutospacing="1" w:after="0" w:line="240" w:lineRule="auto"/>
      <w:ind w:left="720" w:right="720" w:hanging="720"/>
      <w:contextualSpacing/>
    </w:pPr>
    <w:rPr>
      <w:rFonts w:ascii="Times New Roman" w:hAnsi="Times New Roman" w:eastAsia="Arial" w:cs="Times New Roman"/>
      <w:sz w:val="18"/>
      <w:szCs w:val="20"/>
      <w:lang w:val="en-GB" w:eastAsia="zh-CN"/>
    </w:rPr>
  </w:style>
  <w:style w:type="paragraph" w:styleId="52">
    <w:name w:val="toc 2"/>
    <w:basedOn w:val="1"/>
    <w:next w:val="39"/>
    <w:qFormat/>
    <w:uiPriority w:val="0"/>
    <w:pPr>
      <w:keepLines/>
      <w:tabs>
        <w:tab w:val="right" w:leader="dot" w:pos="9288"/>
      </w:tabs>
      <w:spacing w:before="100" w:beforeAutospacing="1" w:after="0" w:line="240" w:lineRule="auto"/>
      <w:ind w:left="1440" w:right="720" w:hanging="720"/>
      <w:contextualSpacing/>
    </w:pPr>
    <w:rPr>
      <w:rFonts w:ascii="Times New Roman" w:hAnsi="Times New Roman" w:eastAsia="Arial" w:cs="Times New Roman"/>
      <w:sz w:val="18"/>
      <w:szCs w:val="20"/>
      <w:lang w:val="en-GB" w:eastAsia="zh-CN"/>
    </w:rPr>
  </w:style>
  <w:style w:type="paragraph" w:styleId="53">
    <w:name w:val="index heading"/>
    <w:basedOn w:val="1"/>
    <w:next w:val="54"/>
    <w:qFormat/>
    <w:uiPriority w:val="0"/>
    <w:pPr>
      <w:spacing w:before="100" w:beforeAutospacing="1" w:after="0" w:line="240" w:lineRule="auto"/>
      <w:contextualSpacing/>
    </w:pPr>
    <w:rPr>
      <w:rFonts w:ascii="Times New Roman" w:hAnsi="Times New Roman" w:eastAsia="Arial" w:cs="Times New Roman"/>
      <w:b/>
      <w:sz w:val="18"/>
      <w:szCs w:val="20"/>
      <w:lang w:val="en-GB" w:eastAsia="zh-CN"/>
    </w:rPr>
  </w:style>
  <w:style w:type="paragraph" w:styleId="54">
    <w:name w:val="index 1"/>
    <w:basedOn w:val="1"/>
    <w:next w:val="1"/>
    <w:qFormat/>
    <w:uiPriority w:val="0"/>
    <w:pPr>
      <w:spacing w:before="100" w:beforeAutospacing="1" w:after="0" w:line="240" w:lineRule="auto"/>
      <w:ind w:left="240" w:hanging="240"/>
      <w:contextualSpacing/>
    </w:pPr>
    <w:rPr>
      <w:rFonts w:ascii="Times New Roman" w:hAnsi="Times New Roman" w:eastAsia="Arial" w:cs="Times New Roman"/>
      <w:sz w:val="18"/>
      <w:szCs w:val="20"/>
      <w:lang w:val="en-GB" w:eastAsia="zh-CN"/>
    </w:rPr>
  </w:style>
  <w:style w:type="paragraph" w:styleId="55">
    <w:name w:val="Subtitle"/>
    <w:basedOn w:val="1"/>
    <w:next w:val="30"/>
    <w:link w:val="132"/>
    <w:qFormat/>
    <w:uiPriority w:val="0"/>
    <w:pPr>
      <w:spacing w:before="100" w:beforeAutospacing="1" w:after="240" w:line="240" w:lineRule="auto"/>
      <w:contextualSpacing/>
      <w:jc w:val="center"/>
      <w:outlineLvl w:val="1"/>
    </w:pPr>
    <w:rPr>
      <w:rFonts w:ascii="Times New Roman" w:hAnsi="Times New Roman" w:eastAsia="Arial" w:cs="Times New Roman"/>
      <w:sz w:val="18"/>
      <w:szCs w:val="20"/>
      <w:lang w:val="en-GB" w:eastAsia="zh-CN"/>
    </w:rPr>
  </w:style>
  <w:style w:type="paragraph" w:styleId="56">
    <w:name w:val="List Number 5"/>
    <w:basedOn w:val="1"/>
    <w:qFormat/>
    <w:uiPriority w:val="0"/>
    <w:pPr>
      <w:numPr>
        <w:ilvl w:val="0"/>
        <w:numId w:val="10"/>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57">
    <w:name w:val="List"/>
    <w:basedOn w:val="1"/>
    <w:semiHidden/>
    <w:unhideWhenUsed/>
    <w:qFormat/>
    <w:uiPriority w:val="99"/>
    <w:pPr>
      <w:ind w:left="200" w:hanging="200" w:hangingChars="200"/>
      <w:contextualSpacing/>
    </w:pPr>
  </w:style>
  <w:style w:type="paragraph" w:styleId="58">
    <w:name w:val="footnote text"/>
    <w:basedOn w:val="1"/>
    <w:link w:val="129"/>
    <w:qFormat/>
    <w:uiPriority w:val="0"/>
    <w:pPr>
      <w:spacing w:before="100" w:beforeAutospacing="1" w:after="120" w:line="240" w:lineRule="auto"/>
      <w:contextualSpacing/>
    </w:pPr>
    <w:rPr>
      <w:rFonts w:ascii="Times New Roman" w:hAnsi="Times New Roman" w:eastAsia="Arial" w:cs="Times New Roman"/>
      <w:sz w:val="18"/>
      <w:szCs w:val="20"/>
      <w:lang w:val="en-GB" w:eastAsia="zh-CN"/>
    </w:rPr>
  </w:style>
  <w:style w:type="paragraph" w:styleId="59">
    <w:name w:val="index 7"/>
    <w:basedOn w:val="1"/>
    <w:next w:val="1"/>
    <w:qFormat/>
    <w:uiPriority w:val="0"/>
    <w:pPr>
      <w:spacing w:before="100" w:beforeAutospacing="1" w:after="0" w:line="240" w:lineRule="auto"/>
      <w:ind w:left="1680" w:hanging="240"/>
      <w:contextualSpacing/>
    </w:pPr>
    <w:rPr>
      <w:rFonts w:ascii="Times New Roman" w:hAnsi="Times New Roman" w:eastAsia="Arial" w:cs="Times New Roman"/>
      <w:sz w:val="18"/>
      <w:szCs w:val="20"/>
      <w:lang w:val="en-GB" w:eastAsia="zh-CN"/>
    </w:rPr>
  </w:style>
  <w:style w:type="paragraph" w:styleId="60">
    <w:name w:val="index 9"/>
    <w:basedOn w:val="1"/>
    <w:next w:val="1"/>
    <w:qFormat/>
    <w:uiPriority w:val="0"/>
    <w:pPr>
      <w:spacing w:before="100" w:beforeAutospacing="1" w:after="0" w:line="240" w:lineRule="auto"/>
      <w:ind w:left="2160" w:hanging="240"/>
      <w:contextualSpacing/>
    </w:pPr>
    <w:rPr>
      <w:rFonts w:ascii="Times New Roman" w:hAnsi="Times New Roman" w:eastAsia="Arial" w:cs="Times New Roman"/>
      <w:sz w:val="18"/>
      <w:szCs w:val="20"/>
      <w:lang w:val="en-GB" w:eastAsia="zh-CN"/>
    </w:rPr>
  </w:style>
  <w:style w:type="paragraph" w:styleId="61">
    <w:name w:val="table of figures"/>
    <w:basedOn w:val="1"/>
    <w:next w:val="1"/>
    <w:qFormat/>
    <w:uiPriority w:val="0"/>
    <w:pPr>
      <w:spacing w:before="100" w:beforeAutospacing="1" w:after="0" w:line="240" w:lineRule="auto"/>
      <w:ind w:left="480" w:hanging="480"/>
      <w:contextualSpacing/>
    </w:pPr>
    <w:rPr>
      <w:rFonts w:ascii="Times New Roman" w:hAnsi="Times New Roman" w:eastAsia="Arial" w:cs="Times New Roman"/>
      <w:sz w:val="18"/>
      <w:szCs w:val="20"/>
      <w:lang w:val="en-GB" w:eastAsia="zh-CN"/>
    </w:rPr>
  </w:style>
  <w:style w:type="paragraph" w:styleId="62">
    <w:name w:val="Body Text 2"/>
    <w:basedOn w:val="1"/>
    <w:link w:val="118"/>
    <w:qFormat/>
    <w:uiPriority w:val="0"/>
    <w:pPr>
      <w:spacing w:before="100" w:beforeAutospacing="1" w:after="240" w:line="480" w:lineRule="auto"/>
      <w:ind w:firstLine="1440"/>
      <w:contextualSpacing/>
    </w:pPr>
    <w:rPr>
      <w:rFonts w:ascii="Times New Roman" w:hAnsi="Times New Roman" w:eastAsia="Arial" w:cs="Times New Roman"/>
      <w:sz w:val="18"/>
      <w:szCs w:val="20"/>
      <w:lang w:val="en-GB" w:eastAsia="zh-CN"/>
    </w:rPr>
  </w:style>
  <w:style w:type="paragraph" w:styleId="63">
    <w:name w:val="Normal (Web)"/>
    <w:basedOn w:val="1"/>
    <w:unhideWhenUsed/>
    <w:qFormat/>
    <w:uiPriority w:val="99"/>
    <w:pPr>
      <w:spacing w:before="100" w:beforeAutospacing="1" w:after="100" w:afterAutospacing="1" w:line="240" w:lineRule="auto"/>
      <w:contextualSpacing/>
    </w:pPr>
    <w:rPr>
      <w:rFonts w:ascii="Times New Roman" w:hAnsi="Times New Roman" w:eastAsia="Times New Roman" w:cs="Times New Roman"/>
      <w:sz w:val="18"/>
      <w:szCs w:val="24"/>
      <w:lang w:val="en-GB"/>
    </w:rPr>
  </w:style>
  <w:style w:type="paragraph" w:styleId="64">
    <w:name w:val="index 2"/>
    <w:basedOn w:val="1"/>
    <w:next w:val="1"/>
    <w:qFormat/>
    <w:uiPriority w:val="0"/>
    <w:pPr>
      <w:spacing w:before="100" w:beforeAutospacing="1" w:after="0" w:line="240" w:lineRule="auto"/>
      <w:ind w:left="480" w:hanging="240"/>
      <w:contextualSpacing/>
    </w:pPr>
    <w:rPr>
      <w:rFonts w:ascii="Times New Roman" w:hAnsi="Times New Roman" w:eastAsia="Arial" w:cs="Times New Roman"/>
      <w:sz w:val="18"/>
      <w:szCs w:val="20"/>
      <w:lang w:val="en-GB" w:eastAsia="zh-CN"/>
    </w:rPr>
  </w:style>
  <w:style w:type="paragraph" w:styleId="65">
    <w:name w:val="Title"/>
    <w:basedOn w:val="1"/>
    <w:next w:val="30"/>
    <w:link w:val="133"/>
    <w:qFormat/>
    <w:uiPriority w:val="10"/>
    <w:pPr>
      <w:keepNext/>
      <w:spacing w:before="100" w:beforeAutospacing="1" w:after="240" w:line="240" w:lineRule="auto"/>
      <w:contextualSpacing/>
      <w:jc w:val="center"/>
    </w:pPr>
    <w:rPr>
      <w:rFonts w:ascii="Times New Roman" w:hAnsi="Times New Roman" w:eastAsia="Arial" w:cs="Times New Roman"/>
      <w:b/>
      <w:kern w:val="28"/>
      <w:sz w:val="18"/>
      <w:szCs w:val="20"/>
      <w:lang w:val="en-GB" w:eastAsia="zh-CN"/>
    </w:rPr>
  </w:style>
  <w:style w:type="paragraph" w:styleId="66">
    <w:name w:val="annotation subject"/>
    <w:basedOn w:val="27"/>
    <w:next w:val="27"/>
    <w:link w:val="104"/>
    <w:unhideWhenUsed/>
    <w:qFormat/>
    <w:uiPriority w:val="0"/>
    <w:rPr>
      <w:b/>
      <w:bCs/>
    </w:rPr>
  </w:style>
  <w:style w:type="paragraph" w:styleId="67">
    <w:name w:val="Body Text First Indent"/>
    <w:basedOn w:val="1"/>
    <w:link w:val="121"/>
    <w:qFormat/>
    <w:uiPriority w:val="0"/>
    <w:pPr>
      <w:spacing w:before="100" w:beforeAutospacing="1" w:after="240" w:line="240" w:lineRule="auto"/>
      <w:ind w:firstLine="720"/>
      <w:contextualSpacing/>
    </w:pPr>
    <w:rPr>
      <w:rFonts w:ascii="Times New Roman" w:hAnsi="Times New Roman" w:eastAsia="Arial" w:cs="Times New Roman"/>
      <w:sz w:val="18"/>
      <w:szCs w:val="20"/>
      <w:lang w:val="en-GB" w:eastAsia="zh-CN"/>
    </w:rPr>
  </w:style>
  <w:style w:type="paragraph" w:styleId="68">
    <w:name w:val="Body Text First Indent 2"/>
    <w:basedOn w:val="1"/>
    <w:link w:val="120"/>
    <w:qFormat/>
    <w:uiPriority w:val="0"/>
    <w:pPr>
      <w:spacing w:before="100" w:beforeAutospacing="1" w:after="240" w:line="480" w:lineRule="auto"/>
      <w:ind w:firstLine="720"/>
      <w:contextualSpacing/>
    </w:pPr>
    <w:rPr>
      <w:rFonts w:ascii="Times New Roman" w:hAnsi="Times New Roman" w:eastAsia="Arial" w:cs="Times New Roman"/>
      <w:sz w:val="18"/>
      <w:szCs w:val="20"/>
      <w:lang w:val="en-GB" w:eastAsia="zh-CN"/>
    </w:rPr>
  </w:style>
  <w:style w:type="table" w:styleId="70">
    <w:name w:val="Table Grid"/>
    <w:basedOn w:val="69"/>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72">
    <w:name w:val="Strong"/>
    <w:qFormat/>
    <w:uiPriority w:val="22"/>
    <w:rPr>
      <w:b/>
      <w:bCs/>
    </w:rPr>
  </w:style>
  <w:style w:type="character" w:styleId="73">
    <w:name w:val="endnote reference"/>
    <w:qFormat/>
    <w:uiPriority w:val="0"/>
    <w:rPr>
      <w:vertAlign w:val="superscript"/>
    </w:rPr>
  </w:style>
  <w:style w:type="character" w:styleId="74">
    <w:name w:val="page number"/>
    <w:qFormat/>
    <w:uiPriority w:val="0"/>
    <w:rPr>
      <w:sz w:val="24"/>
    </w:rPr>
  </w:style>
  <w:style w:type="character" w:styleId="75">
    <w:name w:val="FollowedHyperlink"/>
    <w:basedOn w:val="71"/>
    <w:semiHidden/>
    <w:unhideWhenUsed/>
    <w:qFormat/>
    <w:uiPriority w:val="99"/>
    <w:rPr>
      <w:color w:val="954F72" w:themeColor="followedHyperlink"/>
      <w:u w:val="single"/>
      <w14:textFill>
        <w14:solidFill>
          <w14:schemeClr w14:val="folHlink"/>
        </w14:solidFill>
      </w14:textFill>
    </w:rPr>
  </w:style>
  <w:style w:type="character" w:styleId="76">
    <w:name w:val="Emphasis"/>
    <w:basedOn w:val="71"/>
    <w:qFormat/>
    <w:uiPriority w:val="20"/>
  </w:style>
  <w:style w:type="character" w:styleId="77">
    <w:name w:val="Hyperlink"/>
    <w:qFormat/>
    <w:uiPriority w:val="99"/>
    <w:rPr>
      <w:color w:val="0000FF"/>
      <w:u w:val="single"/>
    </w:rPr>
  </w:style>
  <w:style w:type="character" w:styleId="78">
    <w:name w:val="annotation reference"/>
    <w:basedOn w:val="71"/>
    <w:unhideWhenUsed/>
    <w:qFormat/>
    <w:uiPriority w:val="0"/>
    <w:rPr>
      <w:sz w:val="21"/>
      <w:szCs w:val="21"/>
    </w:rPr>
  </w:style>
  <w:style w:type="character" w:styleId="79">
    <w:name w:val="footnote reference"/>
    <w:qFormat/>
    <w:uiPriority w:val="0"/>
    <w:rPr>
      <w:vertAlign w:val="superscript"/>
    </w:rPr>
  </w:style>
  <w:style w:type="paragraph" w:styleId="80">
    <w:name w:val="No Spacing"/>
    <w:qFormat/>
    <w:uiPriority w:val="1"/>
    <w:rPr>
      <w:rFonts w:asciiTheme="minorHAnsi" w:hAnsiTheme="minorHAnsi" w:eastAsiaTheme="minorEastAsia" w:cstheme="minorBidi"/>
      <w:sz w:val="22"/>
      <w:szCs w:val="22"/>
      <w:lang w:val="en-US" w:eastAsia="en-US" w:bidi="ar-SA"/>
    </w:rPr>
  </w:style>
  <w:style w:type="table" w:customStyle="1" w:styleId="81">
    <w:name w:val="无格式表格 41"/>
    <w:basedOn w:val="69"/>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82">
    <w:name w:val="标题 1 字符"/>
    <w:basedOn w:val="71"/>
    <w:link w:val="3"/>
    <w:qFormat/>
    <w:uiPriority w:val="9"/>
    <w:rPr>
      <w:rFonts w:asciiTheme="majorHAnsi" w:hAnsiTheme="majorHAnsi" w:eastAsiaTheme="majorEastAsia" w:cstheme="majorBidi"/>
      <w:color w:val="2F5597" w:themeColor="accent1" w:themeShade="BF"/>
      <w:sz w:val="32"/>
      <w:szCs w:val="32"/>
    </w:rPr>
  </w:style>
  <w:style w:type="paragraph" w:styleId="83">
    <w:name w:val="List Paragraph"/>
    <w:basedOn w:val="1"/>
    <w:link w:val="100"/>
    <w:qFormat/>
    <w:uiPriority w:val="34"/>
    <w:pPr>
      <w:ind w:left="720"/>
      <w:contextualSpacing/>
    </w:pPr>
  </w:style>
  <w:style w:type="character" w:customStyle="1" w:styleId="84">
    <w:name w:val="标题 2 字符"/>
    <w:basedOn w:val="71"/>
    <w:link w:val="4"/>
    <w:qFormat/>
    <w:uiPriority w:val="9"/>
    <w:rPr>
      <w:rFonts w:ascii="Times New Roman" w:hAnsi="Times New Roman" w:cs="Times New Roman"/>
      <w:b/>
      <w:sz w:val="21"/>
      <w:szCs w:val="21"/>
      <w:lang w:eastAsia="zh-CN"/>
    </w:rPr>
  </w:style>
  <w:style w:type="character" w:customStyle="1" w:styleId="85">
    <w:name w:val="Mention"/>
    <w:basedOn w:val="71"/>
    <w:unhideWhenUsed/>
    <w:qFormat/>
    <w:uiPriority w:val="99"/>
    <w:rPr>
      <w:color w:val="2B579A"/>
      <w:shd w:val="clear" w:color="auto" w:fill="E6E6E6"/>
    </w:rPr>
  </w:style>
  <w:style w:type="character" w:customStyle="1" w:styleId="86">
    <w:name w:val="fontstyle01"/>
    <w:basedOn w:val="71"/>
    <w:qFormat/>
    <w:uiPriority w:val="0"/>
    <w:rPr>
      <w:rFonts w:hint="default" w:ascii="TimesNewRomanPSMT" w:hAnsi="TimesNewRomanPSMT"/>
      <w:color w:val="000000"/>
      <w:sz w:val="20"/>
      <w:szCs w:val="20"/>
    </w:rPr>
  </w:style>
  <w:style w:type="character" w:customStyle="1" w:styleId="87">
    <w:name w:val="fontstyle21"/>
    <w:basedOn w:val="71"/>
    <w:qFormat/>
    <w:uiPriority w:val="0"/>
    <w:rPr>
      <w:rFonts w:hint="default" w:ascii="TimesNewRomanPS-ItalicMT" w:hAnsi="TimesNewRomanPS-ItalicMT"/>
      <w:i/>
      <w:iCs/>
      <w:color w:val="000000"/>
      <w:sz w:val="20"/>
      <w:szCs w:val="20"/>
    </w:rPr>
  </w:style>
  <w:style w:type="character" w:customStyle="1" w:styleId="88">
    <w:name w:val="页眉 字符1"/>
    <w:link w:val="49"/>
    <w:qFormat/>
    <w:uiPriority w:val="99"/>
    <w:rPr>
      <w:rFonts w:ascii="Arial" w:hAnsi="Arial" w:eastAsia="MS Mincho"/>
      <w:b/>
      <w:szCs w:val="24"/>
    </w:rPr>
  </w:style>
  <w:style w:type="character" w:customStyle="1" w:styleId="89">
    <w:name w:val="页眉 字符"/>
    <w:basedOn w:val="71"/>
    <w:qFormat/>
    <w:uiPriority w:val="99"/>
    <w:rPr>
      <w:sz w:val="18"/>
      <w:szCs w:val="18"/>
    </w:rPr>
  </w:style>
  <w:style w:type="character" w:customStyle="1" w:styleId="90">
    <w:name w:val="标题 1 Char"/>
    <w:qFormat/>
    <w:uiPriority w:val="0"/>
    <w:rPr>
      <w:rFonts w:ascii="Arial" w:hAnsi="Arial" w:eastAsia="黑体"/>
      <w:b/>
      <w:bCs/>
      <w:sz w:val="30"/>
      <w:szCs w:val="30"/>
      <w:lang w:val="zh-CN" w:eastAsia="en-US"/>
    </w:rPr>
  </w:style>
  <w:style w:type="character" w:customStyle="1" w:styleId="91">
    <w:name w:val="B1 (文字)"/>
    <w:link w:val="92"/>
    <w:qFormat/>
    <w:locked/>
    <w:uiPriority w:val="0"/>
    <w:rPr>
      <w:rFonts w:ascii="Times New Roman" w:hAnsi="Times New Roman" w:eastAsia="宋体"/>
      <w:lang w:val="en-GB"/>
    </w:rPr>
  </w:style>
  <w:style w:type="paragraph" w:customStyle="1" w:styleId="92">
    <w:name w:val="B1"/>
    <w:basedOn w:val="57"/>
    <w:link w:val="91"/>
    <w:qFormat/>
    <w:uiPriority w:val="0"/>
    <w:pPr>
      <w:spacing w:after="180" w:line="240" w:lineRule="auto"/>
      <w:ind w:left="568" w:hanging="284" w:firstLineChars="0"/>
    </w:pPr>
    <w:rPr>
      <w:rFonts w:ascii="Times New Roman" w:hAnsi="Times New Roman" w:eastAsia="宋体"/>
      <w:lang w:val="en-GB"/>
    </w:rPr>
  </w:style>
  <w:style w:type="character" w:customStyle="1" w:styleId="93">
    <w:name w:val="正文文本 字符1"/>
    <w:link w:val="30"/>
    <w:qFormat/>
    <w:uiPriority w:val="0"/>
    <w:rPr>
      <w:rFonts w:ascii="Times New Roman" w:hAnsi="Times New Roman"/>
      <w:color w:val="0000FF"/>
      <w:kern w:val="2"/>
      <w:sz w:val="21"/>
    </w:rPr>
  </w:style>
  <w:style w:type="character" w:customStyle="1" w:styleId="94">
    <w:name w:val="正文文本 字符"/>
    <w:basedOn w:val="71"/>
    <w:qFormat/>
    <w:uiPriority w:val="0"/>
  </w:style>
  <w:style w:type="paragraph" w:customStyle="1" w:styleId="95">
    <w:name w:val="B2"/>
    <w:basedOn w:val="33"/>
    <w:link w:val="96"/>
    <w:qFormat/>
    <w:uiPriority w:val="0"/>
    <w:pPr>
      <w:overflowPunct w:val="0"/>
      <w:autoSpaceDE w:val="0"/>
      <w:autoSpaceDN w:val="0"/>
      <w:adjustRightInd w:val="0"/>
      <w:spacing w:after="180" w:line="240" w:lineRule="auto"/>
      <w:ind w:left="851" w:leftChars="0" w:hanging="284" w:firstLineChars="0"/>
      <w:contextualSpacing w:val="0"/>
      <w:textAlignment w:val="baseline"/>
    </w:pPr>
    <w:rPr>
      <w:rFonts w:ascii="Times New Roman" w:hAnsi="Times New Roman" w:eastAsia="MS Mincho" w:cs="Times New Roman"/>
      <w:sz w:val="20"/>
      <w:szCs w:val="20"/>
      <w:lang w:val="en-GB"/>
    </w:rPr>
  </w:style>
  <w:style w:type="character" w:customStyle="1" w:styleId="96">
    <w:name w:val="B2 Char"/>
    <w:link w:val="95"/>
    <w:qFormat/>
    <w:uiPriority w:val="0"/>
    <w:rPr>
      <w:rFonts w:ascii="Times New Roman" w:hAnsi="Times New Roman" w:eastAsia="MS Mincho" w:cs="Times New Roman"/>
      <w:sz w:val="20"/>
      <w:szCs w:val="20"/>
      <w:lang w:val="en-GB"/>
    </w:rPr>
  </w:style>
  <w:style w:type="character" w:customStyle="1" w:styleId="97">
    <w:name w:val="tgt"/>
    <w:basedOn w:val="71"/>
    <w:qFormat/>
    <w:uiPriority w:val="0"/>
  </w:style>
  <w:style w:type="character" w:customStyle="1" w:styleId="98">
    <w:name w:val="批注框文本 字符"/>
    <w:basedOn w:val="71"/>
    <w:link w:val="47"/>
    <w:qFormat/>
    <w:uiPriority w:val="0"/>
    <w:rPr>
      <w:sz w:val="18"/>
      <w:szCs w:val="18"/>
    </w:rPr>
  </w:style>
  <w:style w:type="character" w:customStyle="1" w:styleId="99">
    <w:name w:val="页脚 字符"/>
    <w:basedOn w:val="71"/>
    <w:link w:val="48"/>
    <w:qFormat/>
    <w:uiPriority w:val="99"/>
    <w:rPr>
      <w:sz w:val="18"/>
      <w:szCs w:val="18"/>
    </w:rPr>
  </w:style>
  <w:style w:type="character" w:customStyle="1" w:styleId="100">
    <w:name w:val="列出段落 字符"/>
    <w:link w:val="83"/>
    <w:qFormat/>
    <w:locked/>
    <w:uiPriority w:val="34"/>
  </w:style>
  <w:style w:type="paragraph" w:customStyle="1" w:styleId="101">
    <w:name w:val="Proposal"/>
    <w:basedOn w:val="1"/>
    <w:qFormat/>
    <w:uiPriority w:val="0"/>
    <w:pPr>
      <w:numPr>
        <w:ilvl w:val="0"/>
        <w:numId w:val="11"/>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02">
    <w:name w:val="网格型1"/>
    <w:basedOn w:val="6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批注文字 字符"/>
    <w:basedOn w:val="71"/>
    <w:link w:val="27"/>
    <w:qFormat/>
    <w:uiPriority w:val="0"/>
  </w:style>
  <w:style w:type="character" w:customStyle="1" w:styleId="104">
    <w:name w:val="批注主题 字符"/>
    <w:basedOn w:val="103"/>
    <w:link w:val="66"/>
    <w:qFormat/>
    <w:uiPriority w:val="0"/>
    <w:rPr>
      <w:b/>
      <w:bCs/>
    </w:rPr>
  </w:style>
  <w:style w:type="table" w:customStyle="1" w:styleId="105">
    <w:name w:val="清单表 1 浅色1"/>
    <w:basedOn w:val="69"/>
    <w:qFormat/>
    <w:uiPriority w:val="46"/>
    <w:rPr>
      <w:rFonts w:ascii="Times New Roman" w:hAnsi="Times New Roman" w:eastAsia="宋体" w:cs="Times New Roman"/>
    </w:rPr>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06">
    <w:name w:val="网格表 4 - 着色 11"/>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107">
    <w:name w:val="网格表 4 - 着色 12"/>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customStyle="1" w:styleId="108">
    <w:name w:val="标题 3 字符"/>
    <w:basedOn w:val="71"/>
    <w:link w:val="5"/>
    <w:qFormat/>
    <w:uiPriority w:val="9"/>
    <w:rPr>
      <w:rFonts w:ascii="Arial" w:hAnsi="Arial" w:eastAsia="Arial" w:cs="Arial"/>
      <w:b/>
      <w:sz w:val="21"/>
      <w:szCs w:val="20"/>
      <w:lang w:val="en-GB" w:eastAsia="zh-CN"/>
    </w:rPr>
  </w:style>
  <w:style w:type="character" w:customStyle="1" w:styleId="109">
    <w:name w:val="标题 4 字符"/>
    <w:basedOn w:val="71"/>
    <w:link w:val="6"/>
    <w:qFormat/>
    <w:uiPriority w:val="9"/>
    <w:rPr>
      <w:rFonts w:ascii="Times New Roman" w:hAnsi="Times New Roman" w:cs="Times New Roman"/>
      <w:b/>
      <w:lang w:val="en-GB" w:eastAsia="zh-CN"/>
    </w:rPr>
  </w:style>
  <w:style w:type="character" w:customStyle="1" w:styleId="110">
    <w:name w:val="标题 5 字符"/>
    <w:basedOn w:val="71"/>
    <w:link w:val="7"/>
    <w:qFormat/>
    <w:uiPriority w:val="0"/>
    <w:rPr>
      <w:rFonts w:ascii="Times New Roman" w:hAnsi="Times New Roman" w:eastAsia="Arial" w:cs="Times New Roman"/>
      <w:b/>
      <w:sz w:val="21"/>
      <w:szCs w:val="20"/>
      <w:lang w:val="en-GB" w:eastAsia="zh-CN"/>
    </w:rPr>
  </w:style>
  <w:style w:type="character" w:customStyle="1" w:styleId="111">
    <w:name w:val="标题 6 字符"/>
    <w:basedOn w:val="71"/>
    <w:link w:val="8"/>
    <w:qFormat/>
    <w:uiPriority w:val="0"/>
    <w:rPr>
      <w:rFonts w:ascii="Times New Roman" w:hAnsi="Times New Roman" w:eastAsia="Arial" w:cs="Times New Roman"/>
      <w:i/>
      <w:szCs w:val="20"/>
      <w:lang w:val="en-GB" w:eastAsia="zh-CN"/>
    </w:rPr>
  </w:style>
  <w:style w:type="character" w:customStyle="1" w:styleId="112">
    <w:name w:val="标题 7 字符"/>
    <w:basedOn w:val="71"/>
    <w:link w:val="9"/>
    <w:qFormat/>
    <w:uiPriority w:val="0"/>
    <w:rPr>
      <w:rFonts w:ascii="Times New Roman" w:hAnsi="Times New Roman" w:eastAsia="Arial" w:cs="Times New Roman"/>
      <w:sz w:val="20"/>
      <w:szCs w:val="20"/>
      <w:lang w:val="en-GB" w:eastAsia="zh-CN"/>
    </w:rPr>
  </w:style>
  <w:style w:type="character" w:customStyle="1" w:styleId="113">
    <w:name w:val="标题 8 字符"/>
    <w:basedOn w:val="71"/>
    <w:link w:val="10"/>
    <w:qFormat/>
    <w:uiPriority w:val="9"/>
    <w:rPr>
      <w:rFonts w:ascii="Times New Roman" w:hAnsi="Times New Roman" w:eastAsia="Arial" w:cs="Times New Roman"/>
      <w:i/>
      <w:sz w:val="20"/>
      <w:szCs w:val="20"/>
      <w:lang w:val="en-GB" w:eastAsia="zh-CN"/>
    </w:rPr>
  </w:style>
  <w:style w:type="character" w:customStyle="1" w:styleId="114">
    <w:name w:val="标题 9 字符"/>
    <w:basedOn w:val="71"/>
    <w:link w:val="11"/>
    <w:qFormat/>
    <w:uiPriority w:val="0"/>
    <w:rPr>
      <w:rFonts w:ascii="Times New Roman" w:hAnsi="Times New Roman" w:eastAsia="Arial" w:cs="Times New Roman"/>
      <w:b/>
      <w:i/>
      <w:sz w:val="18"/>
      <w:szCs w:val="20"/>
      <w:lang w:val="en-GB" w:eastAsia="zh-CN"/>
    </w:rPr>
  </w:style>
  <w:style w:type="paragraph" w:customStyle="1" w:styleId="115">
    <w:name w:val="Body Text Continued"/>
    <w:basedOn w:val="1"/>
    <w:next w:val="30"/>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customStyle="1" w:styleId="116">
    <w:name w:val="Quote1"/>
    <w:basedOn w:val="1"/>
    <w:next w:val="115"/>
    <w:qFormat/>
    <w:uiPriority w:val="0"/>
    <w:pPr>
      <w:spacing w:before="100" w:beforeAutospacing="1" w:after="240" w:line="240" w:lineRule="auto"/>
      <w:ind w:left="1440" w:right="1440"/>
      <w:contextualSpacing/>
    </w:pPr>
    <w:rPr>
      <w:rFonts w:ascii="Times New Roman" w:hAnsi="Times New Roman" w:eastAsia="Arial" w:cs="Times New Roman"/>
      <w:sz w:val="18"/>
      <w:szCs w:val="20"/>
      <w:lang w:val="en-GB" w:eastAsia="zh-CN"/>
    </w:rPr>
  </w:style>
  <w:style w:type="paragraph" w:customStyle="1" w:styleId="117">
    <w:name w:val="Body Text 1.5"/>
    <w:basedOn w:val="1"/>
    <w:qFormat/>
    <w:uiPriority w:val="0"/>
    <w:pPr>
      <w:spacing w:before="100" w:beforeAutospacing="1" w:after="240" w:line="360" w:lineRule="auto"/>
      <w:ind w:firstLine="1440"/>
      <w:contextualSpacing/>
    </w:pPr>
    <w:rPr>
      <w:rFonts w:ascii="Times New Roman" w:hAnsi="Times New Roman" w:eastAsia="Arial" w:cs="Times New Roman"/>
      <w:sz w:val="18"/>
      <w:szCs w:val="20"/>
      <w:lang w:val="en-GB" w:eastAsia="zh-CN"/>
    </w:rPr>
  </w:style>
  <w:style w:type="character" w:customStyle="1" w:styleId="118">
    <w:name w:val="正文文本 2 字符"/>
    <w:basedOn w:val="71"/>
    <w:link w:val="62"/>
    <w:qFormat/>
    <w:uiPriority w:val="0"/>
    <w:rPr>
      <w:rFonts w:ascii="Times New Roman" w:hAnsi="Times New Roman" w:eastAsia="Arial" w:cs="Times New Roman"/>
      <w:sz w:val="18"/>
      <w:szCs w:val="20"/>
      <w:lang w:val="en-GB" w:eastAsia="zh-CN"/>
    </w:rPr>
  </w:style>
  <w:style w:type="character" w:customStyle="1" w:styleId="119">
    <w:name w:val="正文文本缩进 字符"/>
    <w:basedOn w:val="71"/>
    <w:link w:val="31"/>
    <w:qFormat/>
    <w:uiPriority w:val="0"/>
    <w:rPr>
      <w:rFonts w:ascii="Times New Roman" w:hAnsi="Times New Roman" w:eastAsia="Arial" w:cs="Times New Roman"/>
      <w:sz w:val="18"/>
      <w:szCs w:val="20"/>
      <w:lang w:val="en-GB" w:eastAsia="zh-CN"/>
    </w:rPr>
  </w:style>
  <w:style w:type="character" w:customStyle="1" w:styleId="120">
    <w:name w:val="正文首行缩进 2 字符"/>
    <w:basedOn w:val="119"/>
    <w:link w:val="68"/>
    <w:qFormat/>
    <w:uiPriority w:val="0"/>
    <w:rPr>
      <w:rFonts w:ascii="Times New Roman" w:hAnsi="Times New Roman" w:eastAsia="Arial" w:cs="Times New Roman"/>
      <w:sz w:val="18"/>
      <w:szCs w:val="20"/>
      <w:lang w:val="en-GB" w:eastAsia="zh-CN"/>
    </w:rPr>
  </w:style>
  <w:style w:type="character" w:customStyle="1" w:styleId="121">
    <w:name w:val="正文首行缩进 字符"/>
    <w:basedOn w:val="93"/>
    <w:link w:val="67"/>
    <w:qFormat/>
    <w:uiPriority w:val="0"/>
    <w:rPr>
      <w:rFonts w:ascii="Times New Roman" w:hAnsi="Times New Roman" w:eastAsia="Arial" w:cs="Times New Roman"/>
      <w:color w:val="0000FF"/>
      <w:kern w:val="2"/>
      <w:sz w:val="18"/>
      <w:szCs w:val="20"/>
      <w:lang w:val="en-GB" w:eastAsia="zh-CN"/>
    </w:rPr>
  </w:style>
  <w:style w:type="paragraph" w:customStyle="1" w:styleId="122">
    <w:name w:val="Body Text Indent 1.5"/>
    <w:basedOn w:val="1"/>
    <w:qFormat/>
    <w:uiPriority w:val="0"/>
    <w:pPr>
      <w:spacing w:before="100" w:beforeAutospacing="1" w:after="240" w:line="360" w:lineRule="auto"/>
      <w:ind w:left="1440"/>
      <w:contextualSpacing/>
    </w:pPr>
    <w:rPr>
      <w:rFonts w:ascii="Times New Roman" w:hAnsi="Times New Roman" w:eastAsia="Arial" w:cs="Times New Roman"/>
      <w:sz w:val="18"/>
      <w:szCs w:val="20"/>
      <w:lang w:val="en-GB" w:eastAsia="zh-CN"/>
    </w:rPr>
  </w:style>
  <w:style w:type="character" w:customStyle="1" w:styleId="123">
    <w:name w:val="正文文本缩进 2 字符"/>
    <w:basedOn w:val="71"/>
    <w:link w:val="45"/>
    <w:qFormat/>
    <w:uiPriority w:val="0"/>
    <w:rPr>
      <w:rFonts w:ascii="Times New Roman" w:hAnsi="Times New Roman" w:eastAsia="Arial" w:cs="Times New Roman"/>
      <w:sz w:val="18"/>
      <w:szCs w:val="20"/>
      <w:lang w:val="en-GB" w:eastAsia="zh-CN"/>
    </w:rPr>
  </w:style>
  <w:style w:type="paragraph" w:customStyle="1" w:styleId="124">
    <w:name w:val="Bullets"/>
    <w:basedOn w:val="1"/>
    <w:qFormat/>
    <w:uiPriority w:val="0"/>
    <w:pPr>
      <w:spacing w:before="100" w:beforeAutospacing="1" w:after="0" w:line="240" w:lineRule="auto"/>
      <w:ind w:left="720" w:hanging="720"/>
      <w:contextualSpacing/>
    </w:pPr>
    <w:rPr>
      <w:rFonts w:ascii="Times New Roman" w:hAnsi="Times New Roman" w:eastAsia="Arial" w:cs="Times New Roman"/>
      <w:sz w:val="18"/>
      <w:szCs w:val="20"/>
      <w:lang w:val="en-GB" w:eastAsia="zh-CN"/>
    </w:rPr>
  </w:style>
  <w:style w:type="paragraph" w:customStyle="1" w:styleId="125">
    <w:name w:val="Centered"/>
    <w:basedOn w:val="1"/>
    <w:next w:val="30"/>
    <w:qFormat/>
    <w:uiPriority w:val="0"/>
    <w:pPr>
      <w:keepNext/>
      <w:keepLines/>
      <w:spacing w:before="100" w:beforeAutospacing="1" w:after="240" w:line="240" w:lineRule="auto"/>
      <w:contextualSpacing/>
      <w:jc w:val="center"/>
    </w:pPr>
    <w:rPr>
      <w:rFonts w:ascii="Times New Roman" w:hAnsi="Times New Roman" w:eastAsia="Arial" w:cs="Times New Roman"/>
      <w:sz w:val="18"/>
      <w:szCs w:val="20"/>
      <w:lang w:val="en-GB" w:eastAsia="zh-CN"/>
    </w:rPr>
  </w:style>
  <w:style w:type="character" w:customStyle="1" w:styleId="126">
    <w:name w:val="日期 字符"/>
    <w:basedOn w:val="71"/>
    <w:link w:val="44"/>
    <w:qFormat/>
    <w:uiPriority w:val="0"/>
    <w:rPr>
      <w:rFonts w:ascii="Times New Roman" w:hAnsi="Times New Roman" w:eastAsia="Arial" w:cs="Times New Roman"/>
      <w:sz w:val="18"/>
      <w:szCs w:val="20"/>
      <w:lang w:val="en-GB" w:eastAsia="zh-CN"/>
    </w:rPr>
  </w:style>
  <w:style w:type="paragraph" w:customStyle="1" w:styleId="127">
    <w:name w:val="Delivery Phrase"/>
    <w:basedOn w:val="1"/>
    <w:next w:val="1"/>
    <w:qFormat/>
    <w:uiPriority w:val="0"/>
    <w:pPr>
      <w:spacing w:before="240" w:beforeAutospacing="1" w:after="0" w:line="240" w:lineRule="auto"/>
      <w:contextualSpacing/>
    </w:pPr>
    <w:rPr>
      <w:rFonts w:ascii="Times New Roman" w:hAnsi="Times New Roman" w:eastAsia="Arial" w:cs="Times New Roman"/>
      <w:b/>
      <w:smallCaps/>
      <w:sz w:val="18"/>
      <w:szCs w:val="20"/>
      <w:u w:val="single"/>
      <w:lang w:val="en-GB" w:eastAsia="zh-CN"/>
    </w:rPr>
  </w:style>
  <w:style w:type="paragraph" w:customStyle="1" w:styleId="128">
    <w:name w:val="Field Code"/>
    <w:basedOn w:val="1"/>
    <w:uiPriority w:val="0"/>
    <w:pPr>
      <w:spacing w:before="100" w:beforeAutospacing="1" w:after="240" w:line="240" w:lineRule="auto"/>
      <w:ind w:firstLine="1440"/>
      <w:contextualSpacing/>
    </w:pPr>
    <w:rPr>
      <w:rFonts w:ascii="Times New Roman" w:hAnsi="Times New Roman" w:eastAsia="Arial" w:cs="Times New Roman"/>
      <w:sz w:val="18"/>
      <w:szCs w:val="20"/>
      <w:lang w:val="en-GB" w:eastAsia="zh-CN"/>
    </w:rPr>
  </w:style>
  <w:style w:type="character" w:customStyle="1" w:styleId="129">
    <w:name w:val="脚注文本 字符"/>
    <w:basedOn w:val="71"/>
    <w:link w:val="58"/>
    <w:uiPriority w:val="0"/>
    <w:rPr>
      <w:rFonts w:ascii="Times New Roman" w:hAnsi="Times New Roman" w:eastAsia="Arial" w:cs="Times New Roman"/>
      <w:sz w:val="18"/>
      <w:szCs w:val="20"/>
      <w:lang w:val="en-GB" w:eastAsia="zh-CN"/>
    </w:rPr>
  </w:style>
  <w:style w:type="character" w:customStyle="1" w:styleId="130">
    <w:name w:val="宏文本 字符"/>
    <w:basedOn w:val="71"/>
    <w:link w:val="2"/>
    <w:qFormat/>
    <w:uiPriority w:val="0"/>
    <w:rPr>
      <w:rFonts w:ascii="Times New Roman" w:hAnsi="Times New Roman" w:eastAsia="Times New Roman" w:cs="Times New Roman"/>
      <w:sz w:val="18"/>
      <w:szCs w:val="20"/>
    </w:rPr>
  </w:style>
  <w:style w:type="character" w:customStyle="1" w:styleId="131">
    <w:name w:val="签名 字符"/>
    <w:basedOn w:val="71"/>
    <w:link w:val="50"/>
    <w:qFormat/>
    <w:uiPriority w:val="0"/>
    <w:rPr>
      <w:rFonts w:ascii="Times New Roman" w:hAnsi="Times New Roman" w:eastAsia="Arial" w:cs="Times New Roman"/>
      <w:sz w:val="18"/>
      <w:szCs w:val="20"/>
      <w:lang w:val="en-GB" w:eastAsia="zh-CN"/>
    </w:rPr>
  </w:style>
  <w:style w:type="character" w:customStyle="1" w:styleId="132">
    <w:name w:val="副标题 字符"/>
    <w:basedOn w:val="71"/>
    <w:link w:val="55"/>
    <w:qFormat/>
    <w:uiPriority w:val="0"/>
    <w:rPr>
      <w:rFonts w:ascii="Times New Roman" w:hAnsi="Times New Roman" w:eastAsia="Arial" w:cs="Times New Roman"/>
      <w:sz w:val="18"/>
      <w:szCs w:val="20"/>
      <w:lang w:val="en-GB" w:eastAsia="zh-CN"/>
    </w:rPr>
  </w:style>
  <w:style w:type="character" w:customStyle="1" w:styleId="133">
    <w:name w:val="标题 字符"/>
    <w:basedOn w:val="71"/>
    <w:link w:val="65"/>
    <w:qFormat/>
    <w:uiPriority w:val="10"/>
    <w:rPr>
      <w:rFonts w:ascii="Times New Roman" w:hAnsi="Times New Roman" w:eastAsia="Arial" w:cs="Times New Roman"/>
      <w:b/>
      <w:kern w:val="28"/>
      <w:sz w:val="18"/>
      <w:szCs w:val="20"/>
      <w:lang w:val="en-GB" w:eastAsia="zh-CN"/>
    </w:rPr>
  </w:style>
  <w:style w:type="character" w:customStyle="1" w:styleId="134">
    <w:name w:val="文档结构图 字符"/>
    <w:basedOn w:val="71"/>
    <w:link w:val="25"/>
    <w:qFormat/>
    <w:uiPriority w:val="0"/>
    <w:rPr>
      <w:rFonts w:ascii="Tahoma" w:hAnsi="Tahoma" w:eastAsia="Arial" w:cs="Tahoma"/>
      <w:sz w:val="18"/>
      <w:szCs w:val="20"/>
      <w:shd w:val="clear" w:color="auto" w:fill="000080"/>
      <w:lang w:val="en-GB" w:eastAsia="zh-CN"/>
    </w:rPr>
  </w:style>
  <w:style w:type="character" w:customStyle="1" w:styleId="135">
    <w:name w:val="尾注文本 字符"/>
    <w:basedOn w:val="71"/>
    <w:link w:val="46"/>
    <w:qFormat/>
    <w:uiPriority w:val="0"/>
    <w:rPr>
      <w:rFonts w:ascii="Times New Roman" w:hAnsi="Times New Roman" w:eastAsia="Arial" w:cs="Times New Roman"/>
      <w:sz w:val="20"/>
      <w:szCs w:val="20"/>
      <w:lang w:val="en-GB" w:eastAsia="zh-CN"/>
    </w:rPr>
  </w:style>
  <w:style w:type="table" w:customStyle="1" w:styleId="136">
    <w:name w:val="网格型2"/>
    <w:basedOn w:val="6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
    <w:name w:val="zzmpTrailerItem"/>
    <w:qFormat/>
    <w:uiPriority w:val="0"/>
    <w:rPr>
      <w:rFonts w:ascii="Times New Roman" w:hAnsi="Times New Roman" w:cs="Times New Roman"/>
      <w:color w:val="auto"/>
      <w:spacing w:val="0"/>
      <w:position w:val="0"/>
      <w:sz w:val="16"/>
      <w:u w:val="none"/>
      <w:vertAlign w:val="baseline"/>
      <w14:shadow w14:blurRad="0" w14:dist="0" w14:dir="0" w14:sx="0" w14:sy="0" w14:kx="0" w14:ky="0" w14:algn="none">
        <w14:srgbClr w14:val="000000"/>
      </w14:shadow>
    </w:rPr>
  </w:style>
  <w:style w:type="character" w:customStyle="1" w:styleId="138">
    <w:name w:val="word"/>
    <w:qFormat/>
    <w:uiPriority w:val="0"/>
  </w:style>
  <w:style w:type="character" w:customStyle="1" w:styleId="139">
    <w:name w:val="apple-converted-space"/>
    <w:qFormat/>
    <w:uiPriority w:val="0"/>
  </w:style>
  <w:style w:type="character" w:customStyle="1" w:styleId="140">
    <w:name w:val="B1 Char"/>
    <w:qFormat/>
    <w:locked/>
    <w:uiPriority w:val="0"/>
    <w:rPr>
      <w:lang w:eastAsia="zh-CN"/>
    </w:rPr>
  </w:style>
  <w:style w:type="character" w:customStyle="1" w:styleId="141">
    <w:name w:val="题注 字符"/>
    <w:link w:val="21"/>
    <w:qFormat/>
    <w:uiPriority w:val="0"/>
    <w:rPr>
      <w:rFonts w:ascii="Times New Roman" w:hAnsi="Times New Roman" w:eastAsia="Arial" w:cs="Times New Roman"/>
      <w:b/>
      <w:bCs/>
      <w:sz w:val="20"/>
      <w:szCs w:val="20"/>
      <w:lang w:val="en-GB" w:eastAsia="zh-CN"/>
    </w:rPr>
  </w:style>
  <w:style w:type="character" w:customStyle="1" w:styleId="142">
    <w:name w:val="B1 Char1"/>
    <w:qFormat/>
    <w:uiPriority w:val="0"/>
    <w:rPr>
      <w:rFonts w:eastAsia="Times New Roman"/>
    </w:rPr>
  </w:style>
  <w:style w:type="paragraph" w:customStyle="1" w:styleId="143">
    <w:name w:val="text intend 3"/>
    <w:basedOn w:val="1"/>
    <w:qFormat/>
    <w:uiPriority w:val="0"/>
    <w:pPr>
      <w:numPr>
        <w:ilvl w:val="0"/>
        <w:numId w:val="12"/>
      </w:numPr>
      <w:overflowPunct w:val="0"/>
      <w:autoSpaceDE w:val="0"/>
      <w:autoSpaceDN w:val="0"/>
      <w:adjustRightInd w:val="0"/>
      <w:spacing w:before="100" w:beforeAutospacing="1" w:after="120" w:line="240" w:lineRule="auto"/>
      <w:contextualSpacing/>
      <w:jc w:val="both"/>
      <w:textAlignment w:val="baseline"/>
    </w:pPr>
    <w:rPr>
      <w:rFonts w:ascii="Times New Roman" w:hAnsi="Times New Roman" w:eastAsia="MS Mincho" w:cs="Times New Roman"/>
      <w:sz w:val="18"/>
      <w:szCs w:val="20"/>
      <w:lang w:eastAsia="en-GB"/>
    </w:rPr>
  </w:style>
  <w:style w:type="paragraph" w:customStyle="1" w:styleId="144">
    <w:name w:val="main text"/>
    <w:basedOn w:val="1"/>
    <w:link w:val="145"/>
    <w:qFormat/>
    <w:uiPriority w:val="0"/>
    <w:pPr>
      <w:spacing w:before="60" w:beforeAutospacing="1" w:after="60" w:line="288" w:lineRule="auto"/>
      <w:ind w:firstLine="200" w:firstLineChars="200"/>
      <w:contextualSpacing/>
      <w:jc w:val="both"/>
    </w:pPr>
    <w:rPr>
      <w:rFonts w:ascii="Times New Roman" w:hAnsi="Times New Roman" w:eastAsia="Malgun Gothic" w:cs="Batang"/>
      <w:sz w:val="20"/>
      <w:szCs w:val="20"/>
      <w:lang w:val="en-GB" w:eastAsia="ko-KR"/>
    </w:rPr>
  </w:style>
  <w:style w:type="character" w:customStyle="1" w:styleId="145">
    <w:name w:val="main text Char"/>
    <w:link w:val="144"/>
    <w:qFormat/>
    <w:uiPriority w:val="0"/>
    <w:rPr>
      <w:rFonts w:ascii="Times New Roman" w:hAnsi="Times New Roman" w:eastAsia="Malgun Gothic" w:cs="Batang"/>
      <w:sz w:val="20"/>
      <w:szCs w:val="20"/>
      <w:lang w:val="en-GB" w:eastAsia="ko-KR"/>
    </w:rPr>
  </w:style>
  <w:style w:type="paragraph" w:customStyle="1" w:styleId="146">
    <w:name w:val="修订1"/>
    <w:hidden/>
    <w:semiHidden/>
    <w:qFormat/>
    <w:uiPriority w:val="99"/>
    <w:rPr>
      <w:rFonts w:ascii="Times New Roman" w:hAnsi="Times New Roman" w:eastAsia="宋体" w:cs="Times New Roman"/>
      <w:sz w:val="24"/>
      <w:lang w:val="en-GB" w:eastAsia="zh-CN" w:bidi="ar-SA"/>
    </w:rPr>
  </w:style>
  <w:style w:type="paragraph" w:customStyle="1" w:styleId="147">
    <w:name w:val="B3"/>
    <w:basedOn w:val="12"/>
    <w:link w:val="175"/>
    <w:qFormat/>
    <w:uiPriority w:val="0"/>
    <w:pPr>
      <w:spacing w:after="180"/>
      <w:ind w:left="1135" w:hanging="284"/>
      <w:contextualSpacing w:val="0"/>
    </w:pPr>
    <w:rPr>
      <w:rFonts w:eastAsia="Times New Roman"/>
      <w:sz w:val="20"/>
      <w:lang w:eastAsia="en-US"/>
    </w:rPr>
  </w:style>
  <w:style w:type="character" w:customStyle="1" w:styleId="148">
    <w:name w:val="B2 Car"/>
    <w:qFormat/>
    <w:uiPriority w:val="0"/>
    <w:rPr>
      <w:rFonts w:eastAsia="Times New Roman"/>
    </w:rPr>
  </w:style>
  <w:style w:type="paragraph" w:customStyle="1" w:styleId="149">
    <w:name w:val="TH"/>
    <w:basedOn w:val="1"/>
    <w:link w:val="150"/>
    <w:qFormat/>
    <w:uiPriority w:val="0"/>
    <w:pPr>
      <w:keepNext/>
      <w:keepLines/>
      <w:overflowPunct w:val="0"/>
      <w:autoSpaceDE w:val="0"/>
      <w:autoSpaceDN w:val="0"/>
      <w:adjustRightInd w:val="0"/>
      <w:spacing w:before="60" w:beforeAutospacing="1" w:after="180" w:line="240" w:lineRule="auto"/>
      <w:contextualSpacing/>
      <w:jc w:val="center"/>
      <w:textAlignment w:val="baseline"/>
    </w:pPr>
    <w:rPr>
      <w:rFonts w:ascii="Arial" w:hAnsi="Arial" w:eastAsia="Times New Roman" w:cs="Times New Roman"/>
      <w:b/>
      <w:sz w:val="20"/>
      <w:szCs w:val="20"/>
      <w:lang w:val="zh-CN" w:eastAsia="zh-CN"/>
    </w:rPr>
  </w:style>
  <w:style w:type="character" w:customStyle="1" w:styleId="150">
    <w:name w:val="TH Char"/>
    <w:link w:val="149"/>
    <w:qFormat/>
    <w:uiPriority w:val="0"/>
    <w:rPr>
      <w:rFonts w:ascii="Arial" w:hAnsi="Arial" w:eastAsia="Times New Roman" w:cs="Times New Roman"/>
      <w:b/>
      <w:sz w:val="20"/>
      <w:szCs w:val="20"/>
      <w:lang w:val="zh-CN" w:eastAsia="zh-CN"/>
    </w:rPr>
  </w:style>
  <w:style w:type="paragraph" w:customStyle="1" w:styleId="15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character" w:customStyle="1" w:styleId="152">
    <w:name w:val="PL Char"/>
    <w:link w:val="151"/>
    <w:qFormat/>
    <w:uiPriority w:val="0"/>
    <w:rPr>
      <w:rFonts w:ascii="Courier New" w:hAnsi="Courier New" w:eastAsia="Times New Roman" w:cs="Times New Roman"/>
      <w:sz w:val="16"/>
      <w:szCs w:val="20"/>
    </w:rPr>
  </w:style>
  <w:style w:type="character" w:customStyle="1" w:styleId="153">
    <w:name w:val="Unresolved Mention1"/>
    <w:basedOn w:val="71"/>
    <w:semiHidden/>
    <w:unhideWhenUsed/>
    <w:qFormat/>
    <w:uiPriority w:val="99"/>
    <w:rPr>
      <w:color w:val="808080"/>
      <w:shd w:val="clear" w:color="auto" w:fill="E6E6E6"/>
    </w:rPr>
  </w:style>
  <w:style w:type="paragraph" w:customStyle="1" w:styleId="154">
    <w:name w:val="Style Heading 1NMP Heading 1H1h11h12h13h14h15h16app headin..."/>
    <w:basedOn w:val="3"/>
    <w:qFormat/>
    <w:uiPriority w:val="0"/>
    <w:pPr>
      <w:keepLines w:val="0"/>
      <w:numPr>
        <w:ilvl w:val="0"/>
        <w:numId w:val="13"/>
      </w:numPr>
      <w:spacing w:beforeAutospacing="1" w:after="60" w:line="240" w:lineRule="auto"/>
      <w:contextualSpacing/>
      <w:jc w:val="both"/>
    </w:pPr>
    <w:rPr>
      <w:rFonts w:ascii="Arial" w:hAnsi="Arial" w:eastAsia="Batang" w:cs="Arial"/>
      <w:bCs/>
      <w:color w:val="auto"/>
      <w:kern w:val="32"/>
      <w:sz w:val="28"/>
      <w:lang w:val="en-GB"/>
    </w:rPr>
  </w:style>
  <w:style w:type="character" w:customStyle="1" w:styleId="155">
    <w:name w:val="Unresolved Mention2"/>
    <w:basedOn w:val="71"/>
    <w:semiHidden/>
    <w:unhideWhenUsed/>
    <w:qFormat/>
    <w:uiPriority w:val="99"/>
    <w:rPr>
      <w:color w:val="605E5C"/>
      <w:shd w:val="clear" w:color="auto" w:fill="E1DFDD"/>
    </w:rPr>
  </w:style>
  <w:style w:type="paragraph" w:customStyle="1" w:styleId="156">
    <w:name w:val="样式1"/>
    <w:basedOn w:val="1"/>
    <w:qFormat/>
    <w:uiPriority w:val="0"/>
    <w:pPr>
      <w:keepNext/>
      <w:keepLines/>
      <w:numPr>
        <w:ilvl w:val="0"/>
        <w:numId w:val="14"/>
      </w:numPr>
      <w:overflowPunct w:val="0"/>
      <w:autoSpaceDE w:val="0"/>
      <w:autoSpaceDN w:val="0"/>
      <w:adjustRightInd w:val="0"/>
      <w:spacing w:before="100" w:beforeAutospacing="1" w:after="0" w:line="240" w:lineRule="auto"/>
      <w:contextualSpacing/>
      <w:textAlignment w:val="baseline"/>
    </w:pPr>
    <w:rPr>
      <w:rFonts w:ascii="Arial" w:hAnsi="Arial" w:eastAsia="MS Mincho" w:cs="Times New Roman"/>
      <w:sz w:val="18"/>
      <w:szCs w:val="20"/>
      <w:lang w:val="zh-CN" w:eastAsia="ja-JP"/>
    </w:rPr>
  </w:style>
  <w:style w:type="paragraph" w:customStyle="1" w:styleId="157">
    <w:name w:val="TAH"/>
    <w:basedOn w:val="158"/>
    <w:link w:val="160"/>
    <w:qFormat/>
    <w:uiPriority w:val="0"/>
    <w:rPr>
      <w:b/>
    </w:rPr>
  </w:style>
  <w:style w:type="paragraph" w:customStyle="1" w:styleId="158">
    <w:name w:val="TAC"/>
    <w:basedOn w:val="1"/>
    <w:link w:val="159"/>
    <w:qFormat/>
    <w:uiPriority w:val="0"/>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159">
    <w:name w:val="TAC Char"/>
    <w:link w:val="158"/>
    <w:qFormat/>
    <w:locked/>
    <w:uiPriority w:val="0"/>
    <w:rPr>
      <w:rFonts w:ascii="Arial" w:hAnsi="Arial" w:cs="Times New Roman"/>
      <w:sz w:val="18"/>
      <w:szCs w:val="20"/>
      <w:lang w:val="en-GB"/>
    </w:rPr>
  </w:style>
  <w:style w:type="character" w:customStyle="1" w:styleId="160">
    <w:name w:val="TAH Car"/>
    <w:link w:val="157"/>
    <w:qFormat/>
    <w:locked/>
    <w:uiPriority w:val="0"/>
    <w:rPr>
      <w:rFonts w:ascii="Arial" w:hAnsi="Arial" w:cs="Times New Roman"/>
      <w:b/>
      <w:sz w:val="18"/>
      <w:szCs w:val="20"/>
      <w:lang w:val="en-GB"/>
    </w:rPr>
  </w:style>
  <w:style w:type="character" w:customStyle="1" w:styleId="161">
    <w:name w:val="访问过的超链接1"/>
    <w:basedOn w:val="71"/>
    <w:semiHidden/>
    <w:unhideWhenUsed/>
    <w:qFormat/>
    <w:uiPriority w:val="0"/>
    <w:rPr>
      <w:color w:val="954F72"/>
      <w:u w:val="single"/>
    </w:rPr>
  </w:style>
  <w:style w:type="character" w:styleId="162">
    <w:name w:val="Placeholder Text"/>
    <w:basedOn w:val="71"/>
    <w:semiHidden/>
    <w:qFormat/>
    <w:uiPriority w:val="99"/>
    <w:rPr>
      <w:color w:val="808080"/>
    </w:rPr>
  </w:style>
  <w:style w:type="table" w:customStyle="1" w:styleId="163">
    <w:name w:val="网格表 4 - 着色 51"/>
    <w:basedOn w:val="69"/>
    <w:qFormat/>
    <w:uiPriority w:val="49"/>
    <w:rPr>
      <w:kern w:val="2"/>
      <w:sz w:val="21"/>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164">
    <w:name w:val="fontstyle31"/>
    <w:basedOn w:val="71"/>
    <w:qFormat/>
    <w:uiPriority w:val="0"/>
    <w:rPr>
      <w:rFonts w:hint="default" w:ascii="TimesNewRomanPSMT" w:hAnsi="TimesNewRomanPSMT"/>
      <w:color w:val="000000"/>
      <w:sz w:val="54"/>
      <w:szCs w:val="54"/>
    </w:rPr>
  </w:style>
  <w:style w:type="paragraph" w:customStyle="1" w:styleId="165">
    <w:name w:val="TAN"/>
    <w:basedOn w:val="1"/>
    <w:link w:val="166"/>
    <w:qFormat/>
    <w:uiPriority w:val="0"/>
    <w:pPr>
      <w:keepNext/>
      <w:keepLines/>
      <w:spacing w:before="100" w:beforeAutospacing="1" w:after="0" w:line="240" w:lineRule="auto"/>
      <w:ind w:left="851" w:hanging="851"/>
      <w:contextualSpacing/>
    </w:pPr>
    <w:rPr>
      <w:rFonts w:ascii="Arial" w:hAnsi="Arial" w:eastAsia="Arial" w:cs="Times New Roman"/>
      <w:sz w:val="18"/>
      <w:szCs w:val="20"/>
      <w:lang w:val="en-GB"/>
    </w:rPr>
  </w:style>
  <w:style w:type="character" w:customStyle="1" w:styleId="166">
    <w:name w:val="TAN Char"/>
    <w:link w:val="165"/>
    <w:qFormat/>
    <w:uiPriority w:val="0"/>
    <w:rPr>
      <w:rFonts w:ascii="Arial" w:hAnsi="Arial" w:eastAsia="Arial" w:cs="Times New Roman"/>
      <w:sz w:val="18"/>
      <w:szCs w:val="20"/>
      <w:lang w:val="en-GB"/>
    </w:rPr>
  </w:style>
  <w:style w:type="character" w:customStyle="1" w:styleId="167">
    <w:name w:val="number2"/>
    <w:basedOn w:val="71"/>
    <w:qFormat/>
    <w:uiPriority w:val="0"/>
  </w:style>
  <w:style w:type="paragraph" w:customStyle="1" w:styleId="168">
    <w:name w:val="TAL"/>
    <w:basedOn w:val="1"/>
    <w:link w:val="169"/>
    <w:qFormat/>
    <w:uiPriority w:val="0"/>
    <w:pPr>
      <w:keepNext/>
      <w:keepLines/>
      <w:overflowPunct w:val="0"/>
      <w:autoSpaceDE w:val="0"/>
      <w:autoSpaceDN w:val="0"/>
      <w:adjustRightInd w:val="0"/>
      <w:spacing w:beforeAutospacing="1" w:after="0" w:line="240" w:lineRule="auto"/>
      <w:contextualSpacing/>
      <w:textAlignment w:val="baseline"/>
    </w:pPr>
    <w:rPr>
      <w:rFonts w:ascii="Arial" w:hAnsi="Arial" w:eastAsia="Times New Roman" w:cs="Times New Roman"/>
      <w:sz w:val="18"/>
      <w:szCs w:val="20"/>
      <w:lang w:val="en-GB" w:eastAsia="ja-JP"/>
    </w:rPr>
  </w:style>
  <w:style w:type="character" w:customStyle="1" w:styleId="169">
    <w:name w:val="TAL Car"/>
    <w:link w:val="168"/>
    <w:qFormat/>
    <w:uiPriority w:val="0"/>
    <w:rPr>
      <w:rFonts w:ascii="Arial" w:hAnsi="Arial" w:eastAsia="Times New Roman" w:cs="Times New Roman"/>
      <w:sz w:val="18"/>
      <w:szCs w:val="20"/>
      <w:lang w:val="en-GB" w:eastAsia="ja-JP"/>
    </w:rPr>
  </w:style>
  <w:style w:type="character" w:customStyle="1" w:styleId="170">
    <w:name w:val="B1 Zchn"/>
    <w:qFormat/>
    <w:uiPriority w:val="0"/>
    <w:rPr>
      <w:lang w:val="en-GB" w:eastAsia="en-US"/>
    </w:rPr>
  </w:style>
  <w:style w:type="table" w:customStyle="1" w:styleId="171">
    <w:name w:val="网格表 4 - 着色 21"/>
    <w:basedOn w:val="69"/>
    <w:uiPriority w:val="49"/>
    <w:rPr>
      <w:rFonts w:ascii="Times New Roman" w:hAnsi="Times New Roman" w:eastAsia="宋体" w:cs="Times New Roman"/>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character" w:customStyle="1" w:styleId="172">
    <w:name w:val="fontstyle41"/>
    <w:basedOn w:val="71"/>
    <w:uiPriority w:val="0"/>
    <w:rPr>
      <w:rFonts w:hint="default" w:ascii="CambriaMath" w:hAnsi="CambriaMath"/>
      <w:color w:val="000000"/>
      <w:sz w:val="20"/>
      <w:szCs w:val="20"/>
    </w:rPr>
  </w:style>
  <w:style w:type="character" w:customStyle="1" w:styleId="173">
    <w:name w:val="tgt1"/>
    <w:basedOn w:val="71"/>
    <w:uiPriority w:val="0"/>
  </w:style>
  <w:style w:type="table" w:customStyle="1" w:styleId="174">
    <w:name w:val="网格表 5 深色 - 着色 51"/>
    <w:basedOn w:val="69"/>
    <w:uiPriority w:val="50"/>
    <w:rPr>
      <w:rFonts w:ascii="Times New Roman" w:hAnsi="Times New Roman" w:eastAsia="宋体" w:cs="Times New Roma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175">
    <w:name w:val="B3 Char"/>
    <w:link w:val="147"/>
    <w:uiPriority w:val="0"/>
    <w:rPr>
      <w:rFonts w:ascii="Times New Roman" w:hAnsi="Times New Roman" w:eastAsia="Times New Roman" w:cs="Times New Roman"/>
      <w:sz w:val="20"/>
      <w:szCs w:val="20"/>
      <w:lang w:val="en-GB"/>
    </w:rPr>
  </w:style>
  <w:style w:type="table" w:customStyle="1" w:styleId="176">
    <w:name w:val="网格表 5 深色 - 着色 11"/>
    <w:basedOn w:val="69"/>
    <w:uiPriority w:val="50"/>
    <w:rPr>
      <w:rFonts w:ascii="Times New Roman" w:hAnsi="Times New Roman" w:eastAsia="宋体" w:cs="Times New Roma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77">
    <w:name w:val="网格表 4 - 着色 31"/>
    <w:basedOn w:val="69"/>
    <w:uiPriority w:val="49"/>
    <w:rPr>
      <w:rFonts w:ascii="Times New Roman" w:hAnsi="Times New Roman" w:eastAsia="宋体" w:cs="Times New Roman"/>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178">
    <w:name w:val="网格表 4 - 着色 52"/>
    <w:basedOn w:val="69"/>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79">
    <w:name w:val="网格表 4 - 着色 22"/>
    <w:basedOn w:val="69"/>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180">
    <w:name w:val="网格表 5 深色 - 着色 52"/>
    <w:basedOn w:val="69"/>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81">
    <w:name w:val="网格表 5 深色 - 着色 12"/>
    <w:basedOn w:val="69"/>
    <w:uiPriority w:val="50"/>
    <w:rPr>
      <w:rFonts w:ascii="Times New Roman" w:hAnsi="Times New Roman" w:eastAsia="宋体" w:cs="Times New Roma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82">
    <w:name w:val="网格表 4 - 着色 32"/>
    <w:basedOn w:val="69"/>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183">
    <w:name w:val="网格表 4 - 着色 13"/>
    <w:basedOn w:val="69"/>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84">
    <w:name w:val="EQ"/>
    <w:basedOn w:val="1"/>
    <w:next w:val="1"/>
    <w:qFormat/>
    <w:uiPriority w:val="99"/>
    <w:pPr>
      <w:keepLines/>
      <w:tabs>
        <w:tab w:val="center" w:pos="4536"/>
        <w:tab w:val="right" w:pos="9072"/>
      </w:tabs>
      <w:spacing w:after="180" w:line="240" w:lineRule="auto"/>
    </w:pPr>
    <w:rPr>
      <w:rFonts w:ascii="Times New Roman" w:hAnsi="Times New Roman" w:eastAsia="宋体" w:cs="Times New Roman"/>
      <w:sz w:val="20"/>
      <w:szCs w:val="20"/>
      <w:lang w:val="en-GB"/>
    </w:rPr>
  </w:style>
  <w:style w:type="paragraph" w:customStyle="1" w:styleId="185">
    <w:name w:val="Z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186">
    <w:name w:val="References"/>
    <w:basedOn w:val="1"/>
    <w:qFormat/>
    <w:uiPriority w:val="0"/>
    <w:pPr>
      <w:numPr>
        <w:ilvl w:val="0"/>
        <w:numId w:val="15"/>
      </w:numPr>
      <w:autoSpaceDE w:val="0"/>
      <w:autoSpaceDN w:val="0"/>
      <w:snapToGrid w:val="0"/>
      <w:spacing w:after="60" w:line="240" w:lineRule="auto"/>
      <w:jc w:val="both"/>
    </w:pPr>
    <w:rPr>
      <w:rFonts w:ascii="Times New Roman" w:hAnsi="Times New Roman" w:eastAsia="宋体" w:cs="Times New Roman"/>
      <w:sz w:val="20"/>
      <w:szCs w:val="16"/>
    </w:rPr>
  </w:style>
  <w:style w:type="paragraph" w:customStyle="1" w:styleId="187">
    <w:name w:val="Observation"/>
    <w:basedOn w:val="1"/>
    <w:link w:val="188"/>
    <w:qFormat/>
    <w:uiPriority w:val="0"/>
    <w:pPr>
      <w:widowControl w:val="0"/>
      <w:numPr>
        <w:ilvl w:val="0"/>
        <w:numId w:val="16"/>
      </w:numPr>
      <w:tabs>
        <w:tab w:val="left" w:pos="1701"/>
      </w:tabs>
      <w:jc w:val="both"/>
    </w:pPr>
    <w:rPr>
      <w:b/>
      <w:bCs/>
      <w:kern w:val="2"/>
      <w:sz w:val="21"/>
      <w:lang w:eastAsia="zh-CN"/>
    </w:rPr>
  </w:style>
  <w:style w:type="character" w:customStyle="1" w:styleId="188">
    <w:name w:val="Observation Char"/>
    <w:link w:val="187"/>
    <w:qFormat/>
    <w:locked/>
    <w:uiPriority w:val="0"/>
    <w:rPr>
      <w:b/>
      <w:bCs/>
      <w:kern w:val="2"/>
      <w:sz w:val="21"/>
      <w:lang w:eastAsia="zh-CN"/>
    </w:rPr>
  </w:style>
  <w:style w:type="character" w:customStyle="1" w:styleId="189">
    <w:name w:val="列出段落 字符1"/>
    <w:qFormat/>
    <w:locked/>
    <w:uiPriority w:val="34"/>
    <w:rPr>
      <w:rFonts w:eastAsia="宋体"/>
      <w:lang w:eastAsia="ja-JP"/>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Props1.xml><?xml version="1.0" encoding="utf-8"?>
<ds:datastoreItem xmlns:ds="http://schemas.openxmlformats.org/officeDocument/2006/customXml" ds:itemID="{EC3856BB-FA30-4221-A957-89C7D07F3980}">
  <ds:schemaRefs/>
</ds:datastoreItem>
</file>

<file path=customXml/itemProps2.xml><?xml version="1.0" encoding="utf-8"?>
<ds:datastoreItem xmlns:ds="http://schemas.openxmlformats.org/officeDocument/2006/customXml" ds:itemID="{752908AD-8FEE-4AE6-94F6-C979F117B291}">
  <ds:schemaRefs/>
</ds:datastoreItem>
</file>

<file path=customXml/itemProps3.xml><?xml version="1.0" encoding="utf-8"?>
<ds:datastoreItem xmlns:ds="http://schemas.openxmlformats.org/officeDocument/2006/customXml" ds:itemID="{04B6204E-FF36-4020-B51B-B13A2E570E76}">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1636</Words>
  <Characters>8851</Characters>
  <Lines>75</Lines>
  <Paragraphs>21</Paragraphs>
  <TotalTime>6</TotalTime>
  <ScaleCrop>false</ScaleCrop>
  <LinksUpToDate>false</LinksUpToDate>
  <CharactersWithSpaces>10572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2020-05-12T12:32:00Z</dcterms:created>
  <dc:creator>Sebastian, WAGNER</dc:creator>
  <cp:lastModifiedBy>yiwei1.deng</cp:lastModifiedBy>
  <dcterms:modified xsi:type="dcterms:W3CDTF">2023-05-15T02:52:30Z</dcterms:modified>
  <cp:revision>823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2052-11.1.0.14036</vt:lpwstr>
  </property>
  <property fmtid="{D5CDD505-2E9C-101B-9397-08002B2CF9AE}" pid="10" name="ICV">
    <vt:lpwstr>D4B283F83E4F4BB79A186CBF3C1695DD</vt:lpwstr>
  </property>
</Properties>
</file>